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655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关于开展“党史国史·我来学我来讲”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4B951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2"/>
        <w:textAlignment w:val="auto"/>
        <w:rPr>
          <w:rFonts w:ascii="Times New Roman" w:hAnsi="Times New Roman" w:eastAsia="Times New Roman" w:cs="Times New Roman"/>
          <w:sz w:val="24"/>
          <w:szCs w:val="24"/>
          <w:lang w:val="zh-CN"/>
        </w:rPr>
      </w:pPr>
    </w:p>
    <w:p w14:paraId="5D11F2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各学院：</w:t>
      </w:r>
    </w:p>
    <w:p w14:paraId="407149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</w:rPr>
        <w:t>为深入学习贯彻习近平总书记对党的历史的重要论述，落实《党史学习教育工作条例》《爱国主义教育法》，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深化党史国史教育工作，</w:t>
      </w:r>
      <w:r>
        <w:rPr>
          <w:rFonts w:hint="eastAsia" w:ascii="仿宋_GB2312" w:hAnsi="仿宋_GB2312" w:eastAsia="仿宋_GB2312" w:cs="仿宋_GB2312"/>
        </w:rPr>
        <w:t>根据山东省关心下一代工作委员会等四部</w:t>
      </w:r>
      <w:r>
        <w:rPr>
          <w:rFonts w:hint="eastAsia" w:ascii="仿宋_GB2312" w:hAnsi="仿宋_GB2312" w:eastAsia="仿宋_GB2312" w:cs="仿宋_GB2312"/>
          <w:lang w:eastAsia="zh-CN"/>
        </w:rPr>
        <w:t>门</w:t>
      </w:r>
      <w:r>
        <w:rPr>
          <w:rFonts w:hint="eastAsia" w:ascii="仿宋_GB2312" w:hAnsi="仿宋_GB2312" w:eastAsia="仿宋_GB2312" w:cs="仿宋_GB2312"/>
        </w:rPr>
        <w:t>《关于开展2025年“党史国史·我来学我来讲”活动的通知》要求，经研究，决定组织开展我校“党史国史·我来学我来讲”活动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现将相关事宜通知如下：</w:t>
      </w:r>
    </w:p>
    <w:p w14:paraId="3674B8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一</w:t>
      </w:r>
      <w:r>
        <w:rPr>
          <w:rFonts w:ascii="黑体" w:hAnsi="黑体" w:eastAsia="黑体" w:cs="黑体"/>
        </w:rPr>
        <w:t>、</w:t>
      </w:r>
      <w:r>
        <w:rPr>
          <w:rFonts w:hint="eastAsia" w:ascii="黑体" w:hAnsi="黑体" w:eastAsia="黑体" w:cs="黑体"/>
        </w:rPr>
        <w:t>活动</w:t>
      </w:r>
      <w:r>
        <w:rPr>
          <w:rFonts w:hint="eastAsia" w:ascii="黑体" w:hAnsi="黑体" w:eastAsia="黑体" w:cs="黑体"/>
          <w:lang w:val="en-US" w:eastAsia="zh-CN"/>
        </w:rPr>
        <w:t>目的</w:t>
      </w:r>
    </w:p>
    <w:p w14:paraId="75BE0E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以“党史国史·我来学我来讲”为主线，通过读、诵、讲、唱、演等多样形式，引导青年学生学史明理、学史增信、学史崇德、学史力行，厚植爱党爱国爱社会主义情怀，传承红色基因。</w:t>
      </w:r>
    </w:p>
    <w:p w14:paraId="6B64CF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二</w:t>
      </w:r>
      <w:r>
        <w:rPr>
          <w:rFonts w:ascii="黑体" w:hAnsi="黑体" w:eastAsia="黑体" w:cs="黑体"/>
        </w:rPr>
        <w:t>、</w:t>
      </w:r>
      <w:r>
        <w:rPr>
          <w:rFonts w:hint="eastAsia" w:ascii="黑体" w:hAnsi="黑体" w:eastAsia="黑体" w:cs="黑体"/>
        </w:rPr>
        <w:t>活动</w:t>
      </w:r>
      <w:r>
        <w:rPr>
          <w:rFonts w:ascii="黑体" w:hAnsi="黑体" w:eastAsia="黑体" w:cs="黑体"/>
        </w:rPr>
        <w:t>对象</w:t>
      </w:r>
    </w:p>
    <w:p w14:paraId="283906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zh-CN"/>
        </w:rPr>
      </w:pPr>
      <w:r>
        <w:rPr>
          <w:rFonts w:hint="eastAsia" w:ascii="仿宋_GB2312" w:hAnsi="仿宋_GB2312" w:eastAsia="仿宋_GB2312" w:cs="仿宋_GB2312"/>
        </w:rPr>
        <w:t>全体在校生</w:t>
      </w:r>
    </w:p>
    <w:p w14:paraId="678FD3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三、活动内容</w:t>
      </w:r>
    </w:p>
    <w:p w14:paraId="4745D8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kern w:val="2"/>
          <w:lang w:val="zh-CN"/>
        </w:rPr>
        <w:t>聚焦《党史学习教育工作条例》规定的学习教育内容，突出中国共产党波澜壮阔的奋斗历程、伟大成就和宝贵经验，弘扬爱党、爱国、爱社会主义主旋律。</w:t>
      </w:r>
    </w:p>
    <w:p w14:paraId="54CE88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FangSong_GB2312" w:hAnsi="FangSong_GB2312" w:eastAsia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四</w:t>
      </w:r>
      <w:r>
        <w:rPr>
          <w:rFonts w:hint="eastAsia" w:ascii="黑体" w:hAnsi="黑体" w:eastAsia="黑体" w:cs="黑体"/>
        </w:rPr>
        <w:t>、</w:t>
      </w:r>
      <w:r>
        <w:rPr>
          <w:rFonts w:hint="eastAsia" w:ascii="黑体" w:hAnsi="黑体" w:eastAsia="黑体" w:cs="黑体"/>
          <w:bCs/>
          <w:color w:val="000000"/>
          <w:lang w:val="en-US" w:eastAsia="zh-CN"/>
        </w:rPr>
        <w:t>作品报送</w:t>
      </w:r>
    </w:p>
    <w:p w14:paraId="5AEF55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1.作品形式。</w:t>
      </w:r>
      <w:r>
        <w:rPr>
          <w:rFonts w:hint="eastAsia" w:ascii="仿宋_GB2312" w:hAnsi="仿宋_GB2312" w:eastAsia="仿宋_GB2312" w:cs="仿宋_GB2312"/>
        </w:rPr>
        <w:t>活动作品以视频形式报送，不限拍摄媒介（手机、摄影机等器材皆可）、不追求拍摄技巧，争取有清晰的分辨率。</w:t>
      </w:r>
    </w:p>
    <w:p w14:paraId="341D35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2.时长要求。</w:t>
      </w:r>
      <w:r>
        <w:rPr>
          <w:rFonts w:hint="eastAsia" w:ascii="仿宋_GB2312" w:hAnsi="仿宋_GB2312" w:eastAsia="仿宋_GB2312" w:cs="仿宋_GB2312"/>
        </w:rPr>
        <w:t>演讲、朗诵、歌唱、快板、舞蹈、戏曲类总时长一般不超过5分钟，课本剧、小品剧等总时长一般不超过10分钟。</w:t>
      </w:r>
    </w:p>
    <w:p w14:paraId="54FC65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3.报送方式。</w:t>
      </w:r>
      <w:r>
        <w:rPr>
          <w:rFonts w:hint="eastAsia" w:ascii="仿宋_GB2312" w:hAnsi="仿宋_GB2312" w:eastAsia="仿宋_GB2312" w:cs="仿宋_GB2312"/>
        </w:rPr>
        <w:t>请各学院于6月15日上午10:00前将活动</w:t>
      </w:r>
      <w:r>
        <w:rPr>
          <w:rFonts w:hint="eastAsia" w:ascii="仿宋_GB2312" w:hAnsi="仿宋_GB2312" w:eastAsia="仿宋_GB2312" w:cs="仿宋_GB2312"/>
          <w:lang w:val="en-US" w:eastAsia="zh-CN"/>
        </w:rPr>
        <w:t>参赛</w:t>
      </w:r>
      <w:r>
        <w:rPr>
          <w:rFonts w:hint="eastAsia" w:ascii="仿宋_GB2312" w:hAnsi="仿宋_GB2312" w:eastAsia="仿宋_GB2312" w:cs="仿宋_GB2312"/>
        </w:rPr>
        <w:t>视频、</w:t>
      </w:r>
      <w:r>
        <w:rPr>
          <w:rFonts w:hint="eastAsia" w:ascii="仿宋_GB2312" w:hAnsi="仿宋_GB2312" w:eastAsia="仿宋_GB2312" w:cs="仿宋_GB2312"/>
          <w:lang w:val="en-US" w:eastAsia="zh-CN"/>
        </w:rPr>
        <w:t>报送作品</w:t>
      </w:r>
      <w:r>
        <w:rPr>
          <w:rFonts w:hint="eastAsia" w:ascii="仿宋_GB2312" w:hAnsi="仿宋_GB2312" w:eastAsia="仿宋_GB2312" w:cs="仿宋_GB2312"/>
        </w:rPr>
        <w:t>汇总表（见附件1）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</w:rPr>
        <w:t>报送作品信息表（见附件2）</w:t>
      </w:r>
      <w:r>
        <w:rPr>
          <w:rFonts w:hint="eastAsia" w:ascii="仿宋_GB2312" w:hAnsi="仿宋_GB2312" w:eastAsia="仿宋_GB2312" w:cs="仿宋_GB2312"/>
          <w:lang w:val="en-US" w:eastAsia="zh-CN"/>
        </w:rPr>
        <w:t>以压缩包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</w:rPr>
        <w:t>学院名称+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作品命名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）</w:t>
      </w:r>
      <w:r>
        <w:rPr>
          <w:rFonts w:hint="eastAsia" w:ascii="仿宋_GB2312" w:hAnsi="仿宋_GB2312" w:eastAsia="仿宋_GB2312" w:cs="仿宋_GB2312"/>
          <w:lang w:val="en-US" w:eastAsia="zh-CN"/>
        </w:rPr>
        <w:t>的形式</w:t>
      </w:r>
      <w:r>
        <w:rPr>
          <w:rFonts w:hint="eastAsia" w:ascii="仿宋_GB2312" w:hAnsi="仿宋_GB2312" w:eastAsia="仿宋_GB2312" w:cs="仿宋_GB2312"/>
          <w:b w:val="0"/>
          <w:bCs w:val="0"/>
        </w:rPr>
        <w:t>发送至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b w:val="0"/>
          <w:bCs w:val="0"/>
        </w:rPr>
        <w:t>邮件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由团委遴选并统一报送。</w:t>
      </w:r>
    </w:p>
    <w:p w14:paraId="54D2FD70">
      <w:pPr>
        <w:widowControl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五、有关要求</w:t>
      </w:r>
    </w:p>
    <w:p w14:paraId="6B21CFEE">
      <w:pPr>
        <w:pStyle w:val="5"/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1.高度重视，精心组织。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各学院要把本次活动作为加强思政教育、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深入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开展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党史国史学习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的重要抓手，按照通知要求，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抓好活动落实。</w:t>
      </w:r>
    </w:p>
    <w:p w14:paraId="17601A63">
      <w:pPr>
        <w:pStyle w:val="5"/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2.把准方向，严格标准。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各学院要强化政治意识，重点核对政治导向、史实准确性、版权合规及时长画质，确保作品主题鲜明、质量过硬。</w:t>
      </w:r>
    </w:p>
    <w:p w14:paraId="4B881D99">
      <w:pPr>
        <w:pStyle w:val="5"/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32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3.积极动员，力求实效。</w:t>
      </w:r>
      <w:r>
        <w:rPr>
          <w:rFonts w:hint="eastAsia" w:ascii="仿宋_GB2312" w:hAnsi="仿宋_GB2312" w:eastAsia="仿宋_GB2312" w:cs="仿宋_GB2312"/>
          <w:lang w:val="zh-CN" w:eastAsia="zh-CN"/>
        </w:rPr>
        <w:t>充分调动</w:t>
      </w:r>
      <w:r>
        <w:rPr>
          <w:rFonts w:hint="eastAsia" w:ascii="仿宋_GB2312" w:hAnsi="仿宋_GB2312" w:eastAsia="仿宋_GB2312" w:cs="仿宋_GB231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lang w:val="zh-CN" w:eastAsia="zh-CN"/>
        </w:rPr>
        <w:t>积极性、主动性与创造性，通过广泛宣传、思想引导、组织协调，增强活动参与度。</w:t>
      </w:r>
      <w:r>
        <w:rPr>
          <w:rFonts w:hint="eastAsia" w:ascii="仿宋_GB2312" w:hAnsi="仿宋_GB2312" w:eastAsia="仿宋_GB2312" w:cs="仿宋_GB2312"/>
          <w:lang w:val="en-US" w:eastAsia="zh-CN"/>
        </w:rPr>
        <w:t>上级部门</w:t>
      </w:r>
      <w:r>
        <w:rPr>
          <w:rFonts w:hint="eastAsia" w:ascii="仿宋_GB2312" w:hAnsi="仿宋_GB2312" w:eastAsia="仿宋_GB2312" w:cs="仿宋_GB2312"/>
          <w:lang w:val="zh-CN" w:eastAsia="zh-CN"/>
        </w:rPr>
        <w:t>将对优秀作品及其部分优秀指导老师予以鼓励,并以适当形式对优秀作品进行展示；学校对获推报资格及省级奖项学生，</w:t>
      </w:r>
      <w:r>
        <w:rPr>
          <w:rFonts w:hint="eastAsia" w:ascii="仿宋_GB2312" w:hAnsi="仿宋_GB2312" w:eastAsia="仿宋_GB2312" w:cs="仿宋_GB231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lang w:val="zh-CN" w:eastAsia="zh-CN"/>
        </w:rPr>
        <w:t>“第二课堂成绩单”制度认定德育教育实践类学分。</w:t>
      </w:r>
    </w:p>
    <w:p w14:paraId="7DB3D13F">
      <w:pPr>
        <w:pStyle w:val="5"/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2" w:leftChars="200"/>
        <w:textAlignment w:val="auto"/>
        <w:rPr>
          <w:rFonts w:hint="eastAsia" w:ascii="仿宋_GB2312" w:hAnsi="仿宋_GB2312" w:eastAsia="仿宋_GB2312" w:cs="仿宋_GB2312"/>
          <w:lang w:val="zh-CN"/>
        </w:rPr>
      </w:pPr>
    </w:p>
    <w:p w14:paraId="289F3025">
      <w:pPr>
        <w:pStyle w:val="5"/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2" w:left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 xml:space="preserve">联系人：厉文姣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zh-CN"/>
        </w:rPr>
        <w:t>13210632171</w:t>
      </w:r>
    </w:p>
    <w:p w14:paraId="3FBC8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2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399372387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@qq.com</w:t>
      </w:r>
    </w:p>
    <w:p w14:paraId="470389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ascii="Times New Roman" w:hAnsi="Times New Roman" w:eastAsia="Times New Roman" w:cs="Times New Roman"/>
          <w:sz w:val="24"/>
          <w:szCs w:val="24"/>
          <w:lang w:val="zh-CN"/>
        </w:rPr>
      </w:pPr>
    </w:p>
    <w:p w14:paraId="4F23CA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96" w:leftChars="200" w:hanging="1264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2025年“党史国史·我来学我来讲”活动报送作品汇总表</w:t>
      </w:r>
    </w:p>
    <w:p w14:paraId="0C57E0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96" w:leftChars="500" w:hanging="316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2025年“党史国史·我来学我来讲”活动报送作品信息表</w:t>
      </w:r>
    </w:p>
    <w:p w14:paraId="4F3515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2"/>
        <w:textAlignment w:val="auto"/>
        <w:rPr>
          <w:rFonts w:ascii="Times New Roman" w:hAnsi="Times New Roman" w:eastAsia="Times New Roman" w:cs="Times New Roman"/>
          <w:sz w:val="24"/>
          <w:szCs w:val="24"/>
          <w:lang w:val="zh-CN"/>
        </w:rPr>
      </w:pPr>
    </w:p>
    <w:p w14:paraId="4927DA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2"/>
        <w:textAlignment w:val="auto"/>
        <w:rPr>
          <w:rFonts w:ascii="Times New Roman" w:hAnsi="Times New Roman" w:eastAsia="Times New Roman" w:cs="Times New Roman"/>
          <w:sz w:val="24"/>
          <w:szCs w:val="24"/>
          <w:lang w:val="zh-CN"/>
        </w:rPr>
      </w:pPr>
    </w:p>
    <w:p w14:paraId="6793A4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2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团委</w:t>
      </w:r>
    </w:p>
    <w:p w14:paraId="47268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2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2025年5月26日</w:t>
      </w:r>
    </w:p>
    <w:p w14:paraId="2179E219">
      <w:pPr>
        <w:pStyle w:val="5"/>
        <w:numPr>
          <w:ilvl w:val="3"/>
          <w:numId w:val="0"/>
        </w:numPr>
        <w:ind w:leftChars="200"/>
        <w:rPr>
          <w:rFonts w:hint="eastAsia"/>
          <w:lang w:val="zh-CN"/>
        </w:rPr>
      </w:pPr>
    </w:p>
    <w:p w14:paraId="165EC839">
      <w:pPr>
        <w:rPr>
          <w:rFonts w:hint="eastAsia" w:ascii="仿宋_GB2312" w:hAnsi="仿宋_GB2312" w:eastAsia="仿宋_GB2312" w:cs="仿宋_GB2312"/>
          <w:sz w:val="32"/>
          <w:szCs w:val="32"/>
          <w:lang w:val="zh-CN"/>
        </w:rPr>
        <w:sectPr>
          <w:footerReference r:id="rId7" w:type="first"/>
          <w:footerReference r:id="rId5" w:type="default"/>
          <w:footerReference r:id="rId6" w:type="even"/>
          <w:pgSz w:w="11906" w:h="16838"/>
          <w:pgMar w:top="1440" w:right="1800" w:bottom="1440" w:left="1800" w:header="850" w:footer="1531" w:gutter="0"/>
          <w:pgNumType w:fmt="decimal"/>
          <w:cols w:space="425" w:num="1"/>
          <w:titlePg/>
          <w:docGrid w:type="linesAndChars" w:linePitch="579" w:charSpace="-842"/>
        </w:sectPr>
      </w:pPr>
    </w:p>
    <w:p w14:paraId="2A3E0ACA">
      <w:pPr>
        <w:pStyle w:val="5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firstLine="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</w:t>
      </w:r>
    </w:p>
    <w:p w14:paraId="56210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/>
          <w:lang w:val="en-US" w:eastAsia="zh-CN"/>
        </w:rPr>
      </w:pPr>
    </w:p>
    <w:p w14:paraId="223D95D1">
      <w:pPr>
        <w:pStyle w:val="5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2025年“党史国史·我来学我来讲”活动报送作品汇总表</w:t>
      </w:r>
    </w:p>
    <w:p w14:paraId="559D673B">
      <w:pPr>
        <w:pStyle w:val="5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学院/单位：</w:t>
      </w:r>
    </w:p>
    <w:tbl>
      <w:tblPr>
        <w:tblStyle w:val="90"/>
        <w:tblW w:w="13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270"/>
        <w:gridCol w:w="1577"/>
        <w:gridCol w:w="2259"/>
        <w:gridCol w:w="1661"/>
        <w:gridCol w:w="1661"/>
        <w:gridCol w:w="1662"/>
        <w:gridCol w:w="2141"/>
      </w:tblGrid>
      <w:tr w14:paraId="0C6B9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  <w:vAlign w:val="center"/>
          </w:tcPr>
          <w:p w14:paraId="17C75190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vAlign w:val="center"/>
          </w:tcPr>
          <w:p w14:paraId="1474F7C9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组别</w:t>
            </w:r>
          </w:p>
        </w:tc>
        <w:tc>
          <w:tcPr>
            <w:tcW w:w="1577" w:type="dxa"/>
            <w:vAlign w:val="center"/>
          </w:tcPr>
          <w:p w14:paraId="5DA43694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2259" w:type="dxa"/>
            <w:vAlign w:val="center"/>
          </w:tcPr>
          <w:p w14:paraId="32DB8396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661" w:type="dxa"/>
            <w:vAlign w:val="center"/>
          </w:tcPr>
          <w:p w14:paraId="2075D53A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1661" w:type="dxa"/>
            <w:vAlign w:val="center"/>
          </w:tcPr>
          <w:p w14:paraId="34F1FEBD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662" w:type="dxa"/>
            <w:vAlign w:val="center"/>
          </w:tcPr>
          <w:p w14:paraId="71F89209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141" w:type="dxa"/>
            <w:vAlign w:val="center"/>
          </w:tcPr>
          <w:p w14:paraId="515C6B98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指导教师</w:t>
            </w:r>
          </w:p>
          <w:p w14:paraId="00DE61B0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</w:tr>
      <w:tr w14:paraId="2B84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4CF1C323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0" w:type="dxa"/>
          </w:tcPr>
          <w:p w14:paraId="58E94E6F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7" w:type="dxa"/>
          </w:tcPr>
          <w:p w14:paraId="6C210A7F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9" w:type="dxa"/>
          </w:tcPr>
          <w:p w14:paraId="04211852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60CEF219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11DB3FC3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</w:tcPr>
          <w:p w14:paraId="2871369F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1" w:type="dxa"/>
          </w:tcPr>
          <w:p w14:paraId="709668D0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011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3E916803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0" w:type="dxa"/>
          </w:tcPr>
          <w:p w14:paraId="2E251C83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7" w:type="dxa"/>
          </w:tcPr>
          <w:p w14:paraId="32EDD89A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9" w:type="dxa"/>
          </w:tcPr>
          <w:p w14:paraId="3740C03C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0B44A313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5BEC107E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</w:tcPr>
          <w:p w14:paraId="4161A4C5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1" w:type="dxa"/>
          </w:tcPr>
          <w:p w14:paraId="1182697D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501F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64A38110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0" w:type="dxa"/>
          </w:tcPr>
          <w:p w14:paraId="6CD7DAC7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7" w:type="dxa"/>
          </w:tcPr>
          <w:p w14:paraId="225AE560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9" w:type="dxa"/>
          </w:tcPr>
          <w:p w14:paraId="32290161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654114D8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42DD629D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</w:tcPr>
          <w:p w14:paraId="3E86E65D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1" w:type="dxa"/>
          </w:tcPr>
          <w:p w14:paraId="4441CB99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4DE4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5" w:type="dxa"/>
          </w:tcPr>
          <w:p w14:paraId="0DA5A817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0" w:type="dxa"/>
          </w:tcPr>
          <w:p w14:paraId="1AA6AFB2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7" w:type="dxa"/>
          </w:tcPr>
          <w:p w14:paraId="49B625F4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59" w:type="dxa"/>
          </w:tcPr>
          <w:p w14:paraId="2EA98418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2136B05B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</w:tcPr>
          <w:p w14:paraId="7AA9E3AB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2" w:type="dxa"/>
          </w:tcPr>
          <w:p w14:paraId="48A547C7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41" w:type="dxa"/>
          </w:tcPr>
          <w:p w14:paraId="16E28A87">
            <w:pPr>
              <w:pStyle w:val="5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0D68EC43">
      <w:pPr>
        <w:pStyle w:val="5"/>
        <w:numPr>
          <w:ilvl w:val="3"/>
          <w:numId w:val="0"/>
        </w:numPr>
        <w:ind w:leftChars="200"/>
        <w:rPr>
          <w:rFonts w:hint="eastAsia"/>
          <w:lang w:val="zh-CN"/>
        </w:rPr>
      </w:pPr>
    </w:p>
    <w:p w14:paraId="49EC5D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3BE3E557">
      <w:pPr>
        <w:pStyle w:val="5"/>
        <w:numPr>
          <w:ilvl w:val="3"/>
          <w:numId w:val="0"/>
        </w:numPr>
        <w:ind w:leftChars="200"/>
        <w:sectPr>
          <w:pgSz w:w="16838" w:h="11906" w:orient="landscape"/>
          <w:pgMar w:top="1800" w:right="1440" w:bottom="1800" w:left="1440" w:header="850" w:footer="1531" w:gutter="0"/>
          <w:pgNumType w:fmt="decimal"/>
          <w:cols w:space="425" w:num="1"/>
          <w:titlePg/>
          <w:docGrid w:type="linesAndChars" w:linePitch="579" w:charSpace="-842"/>
        </w:sectPr>
      </w:pPr>
    </w:p>
    <w:p w14:paraId="203CFA40">
      <w:pPr>
        <w:pStyle w:val="5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firstLine="0" w:firstLineChars="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0050C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/>
          <w:lang w:val="en-US" w:eastAsia="zh-CN"/>
        </w:rPr>
      </w:pPr>
    </w:p>
    <w:p w14:paraId="7414EAED">
      <w:pPr>
        <w:pStyle w:val="5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2025年“党史国史·我来学我来讲”活动报送作品信息表</w:t>
      </w:r>
    </w:p>
    <w:p w14:paraId="7090CB14">
      <w:pPr>
        <w:rPr>
          <w:rFonts w:hint="default"/>
          <w:lang w:val="en-US" w:eastAsia="zh-CN"/>
        </w:rPr>
      </w:pPr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2867"/>
        <w:gridCol w:w="1894"/>
        <w:gridCol w:w="2080"/>
      </w:tblGrid>
      <w:tr w14:paraId="538B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9" w:type="dxa"/>
            <w:shd w:val="clear" w:color="auto" w:fill="auto"/>
            <w:vAlign w:val="top"/>
          </w:tcPr>
          <w:p w14:paraId="423CD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作品</w:t>
            </w:r>
          </w:p>
        </w:tc>
        <w:tc>
          <w:tcPr>
            <w:tcW w:w="2867" w:type="dxa"/>
            <w:shd w:val="clear" w:color="auto" w:fill="auto"/>
            <w:vAlign w:val="top"/>
          </w:tcPr>
          <w:p w14:paraId="25BAA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</w:tc>
        <w:tc>
          <w:tcPr>
            <w:tcW w:w="1894" w:type="dxa"/>
            <w:shd w:val="clear" w:color="auto" w:fill="auto"/>
            <w:vAlign w:val="top"/>
          </w:tcPr>
          <w:p w14:paraId="5B560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6"/>
                <w:lang w:val="en-US" w:eastAsia="zh-CN"/>
              </w:rPr>
              <w:t>姓名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26F29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</w:tc>
      </w:tr>
      <w:tr w14:paraId="099F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9" w:type="dxa"/>
            <w:shd w:val="clear" w:color="auto" w:fill="auto"/>
            <w:vAlign w:val="top"/>
          </w:tcPr>
          <w:p w14:paraId="3E62A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6"/>
                <w:lang w:val="en-US" w:eastAsia="zh-CN"/>
              </w:rPr>
              <w:t>组别</w:t>
            </w:r>
          </w:p>
        </w:tc>
        <w:tc>
          <w:tcPr>
            <w:tcW w:w="2867" w:type="dxa"/>
            <w:shd w:val="clear" w:color="auto" w:fill="auto"/>
            <w:vAlign w:val="top"/>
          </w:tcPr>
          <w:p w14:paraId="2584A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32"/>
                <w:szCs w:val="36"/>
              </w:rPr>
            </w:pPr>
          </w:p>
        </w:tc>
        <w:tc>
          <w:tcPr>
            <w:tcW w:w="1894" w:type="dxa"/>
            <w:shd w:val="clear" w:color="auto" w:fill="auto"/>
            <w:vAlign w:val="top"/>
          </w:tcPr>
          <w:p w14:paraId="3F59B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6"/>
                <w:lang w:val="en-US" w:eastAsia="zh-CN"/>
              </w:rPr>
              <w:t>联系方式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1EAB2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</w:tc>
      </w:tr>
      <w:tr w14:paraId="6A438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9" w:type="dxa"/>
            <w:shd w:val="clear" w:color="auto" w:fill="auto"/>
            <w:vAlign w:val="top"/>
          </w:tcPr>
          <w:p w14:paraId="33FBC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学校</w:t>
            </w:r>
          </w:p>
        </w:tc>
        <w:tc>
          <w:tcPr>
            <w:tcW w:w="2867" w:type="dxa"/>
            <w:shd w:val="clear" w:color="auto" w:fill="auto"/>
            <w:vAlign w:val="top"/>
          </w:tcPr>
          <w:p w14:paraId="4F2D5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eastAsia="仿宋_GB2312"/>
                <w:sz w:val="32"/>
                <w:szCs w:val="36"/>
              </w:rPr>
            </w:pPr>
          </w:p>
        </w:tc>
        <w:tc>
          <w:tcPr>
            <w:tcW w:w="1894" w:type="dxa"/>
            <w:shd w:val="clear" w:color="auto" w:fill="auto"/>
            <w:vAlign w:val="top"/>
          </w:tcPr>
          <w:p w14:paraId="295A2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指导教师</w:t>
            </w:r>
          </w:p>
        </w:tc>
        <w:tc>
          <w:tcPr>
            <w:tcW w:w="2080" w:type="dxa"/>
            <w:shd w:val="clear" w:color="auto" w:fill="auto"/>
            <w:vAlign w:val="top"/>
          </w:tcPr>
          <w:p w14:paraId="1A733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</w:tc>
      </w:tr>
      <w:tr w14:paraId="3086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gridSpan w:val="4"/>
            <w:shd w:val="clear" w:color="auto" w:fill="auto"/>
            <w:vAlign w:val="top"/>
          </w:tcPr>
          <w:p w14:paraId="0858B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创作说明：</w:t>
            </w:r>
          </w:p>
          <w:p w14:paraId="052E5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 xml:space="preserve">    </w:t>
            </w:r>
          </w:p>
          <w:p w14:paraId="0152B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3A725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5583A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19506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6130C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7F3A1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40FB6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16053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0FB6C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</w:rPr>
            </w:pPr>
          </w:p>
          <w:p w14:paraId="723EE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</w:p>
        </w:tc>
      </w:tr>
    </w:tbl>
    <w:p w14:paraId="1A8EF6CF"/>
    <w:p w14:paraId="6232BCEF"/>
    <w:p w14:paraId="1F6F325A">
      <w:pPr>
        <w:pStyle w:val="5"/>
        <w:numPr>
          <w:ilvl w:val="3"/>
          <w:numId w:val="0"/>
        </w:numPr>
        <w:ind w:leftChars="200"/>
      </w:pPr>
    </w:p>
    <w:p w14:paraId="146813EB"/>
    <w:sectPr>
      <w:pgSz w:w="11906" w:h="16838"/>
      <w:pgMar w:top="1440" w:right="1800" w:bottom="1440" w:left="1800" w:header="850" w:footer="1531" w:gutter="0"/>
      <w:pgNumType w:fmt="decimal"/>
      <w:cols w:space="425" w:num="1"/>
      <w:titlePg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32"/>
      </w:pPr>
      <w:r>
        <w:separator/>
      </w:r>
    </w:p>
  </w:endnote>
  <w:endnote w:type="continuationSeparator" w:id="1">
    <w:p>
      <w:pPr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A3230">
    <w:pPr>
      <w:pStyle w:val="55"/>
      <w:ind w:right="320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16098D">
                          <w:pPr>
                            <w:pStyle w:val="5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16098D">
                    <w:pPr>
                      <w:pStyle w:val="5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53E56">
    <w:pPr>
      <w:pStyle w:val="260"/>
      <w:ind w:left="320"/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D47BE5">
                          <w:pPr>
                            <w:pStyle w:val="5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D47BE5">
                    <w:pPr>
                      <w:pStyle w:val="5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632A6">
    <w:pPr>
      <w:pStyle w:val="55"/>
      <w:ind w:right="320"/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FD8610">
                          <w:pPr>
                            <w:pStyle w:val="5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FD8610">
                    <w:pPr>
                      <w:pStyle w:val="5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32"/>
      </w:pPr>
      <w:r>
        <w:separator/>
      </w:r>
    </w:p>
  </w:footnote>
  <w:footnote w:type="continuationSeparator" w:id="1">
    <w:p>
      <w:pPr>
        <w:ind w:firstLine="63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607537EE"/>
    <w:multiLevelType w:val="multilevel"/>
    <w:tmpl w:val="607537EE"/>
    <w:lvl w:ilvl="0" w:tentative="0">
      <w:start w:val="1"/>
      <w:numFmt w:val="none"/>
      <w:pStyle w:val="262"/>
      <w:suff w:val="nothing"/>
      <w:lvlText w:val=""/>
      <w:lvlJc w:val="left"/>
      <w:pPr>
        <w:ind w:left="0" w:firstLine="0"/>
      </w:pPr>
    </w:lvl>
    <w:lvl w:ilvl="1" w:tentative="0">
      <w:start w:val="1"/>
      <w:numFmt w:val="chineseCountingThousand"/>
      <w:pStyle w:val="3"/>
      <w:suff w:val="nothing"/>
      <w:lvlText w:val="%2、"/>
      <w:lvlJc w:val="left"/>
      <w:pPr>
        <w:ind w:left="0" w:firstLine="0"/>
      </w:pPr>
    </w:lvl>
    <w:lvl w:ilvl="2" w:tentative="0">
      <w:start w:val="1"/>
      <w:numFmt w:val="chineseCountingThousand"/>
      <w:pStyle w:val="4"/>
      <w:suff w:val="nothing"/>
      <w:lvlText w:val="（%3）"/>
      <w:lvlJc w:val="left"/>
      <w:pPr>
        <w:ind w:left="0" w:firstLine="0"/>
      </w:pPr>
    </w:lvl>
    <w:lvl w:ilvl="3" w:tentative="0">
      <w:start w:val="1"/>
      <w:numFmt w:val="decimal"/>
      <w:pStyle w:val="5"/>
      <w:suff w:val="nothing"/>
      <w:lvlText w:val="%4."/>
      <w:lvlJc w:val="left"/>
      <w:pPr>
        <w:ind w:left="0" w:firstLine="0"/>
      </w:pPr>
    </w:lvl>
    <w:lvl w:ilvl="4" w:tentative="0">
      <w:start w:val="1"/>
      <w:numFmt w:val="decimal"/>
      <w:pStyle w:val="6"/>
      <w:suff w:val="nothing"/>
      <w:lvlText w:val="（%5）"/>
      <w:lvlJc w:val="left"/>
      <w:pPr>
        <w:ind w:left="0" w:firstLine="0"/>
      </w:pPr>
    </w:lvl>
    <w:lvl w:ilvl="5" w:tentative="0">
      <w:start w:val="1"/>
      <w:numFmt w:val="decimal"/>
      <w:lvlRestart w:val="1"/>
      <w:pStyle w:val="7"/>
      <w:suff w:val="nothing"/>
      <w:lvlText w:val="%6.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"/>
      <w:lvlJc w:val="left"/>
      <w:pPr>
        <w:ind w:left="0" w:firstLine="0"/>
      </w:pPr>
    </w:lvl>
    <w:lvl w:ilvl="7" w:tentative="0">
      <w:start w:val="1"/>
      <w:numFmt w:val="decimal"/>
      <w:suff w:val="nothing"/>
      <w:lvlText w:val="%1.%2.%3.%4.%5.%6.%7.%8"/>
      <w:lvlJc w:val="left"/>
      <w:pPr>
        <w:ind w:left="0" w:firstLine="0"/>
      </w:pPr>
    </w:lvl>
    <w:lvl w:ilvl="8" w:tentative="0">
      <w:start w:val="1"/>
      <w:numFmt w:val="decimal"/>
      <w:suff w:val="nothing"/>
      <w:lvlText w:val="%1.%2.%3.%4.%5.%6.%7.%8.%9"/>
      <w:lvlJc w:val="left"/>
      <w:pPr>
        <w:ind w:left="0" w:firstLine="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0"/>
  <w:bordersDoNotSurroundFooter w:val="0"/>
  <w:trackRevisions w:val="1"/>
  <w:documentProtection w:enforcement="0"/>
  <w:styleLockTheme/>
  <w:styleLockQFSet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43026B"/>
    <w:rsid w:val="1A413EB0"/>
    <w:rsid w:val="2AA22981"/>
    <w:rsid w:val="327A114D"/>
    <w:rsid w:val="432602A9"/>
    <w:rsid w:val="4A8E50B1"/>
    <w:rsid w:val="505F3D3E"/>
    <w:rsid w:val="540208BE"/>
    <w:rsid w:val="565172F4"/>
    <w:rsid w:val="5D656145"/>
    <w:rsid w:val="5EE6013E"/>
    <w:rsid w:val="5F7B3841"/>
    <w:rsid w:val="64EC5789"/>
    <w:rsid w:val="725D26C8"/>
    <w:rsid w:val="7898155A"/>
    <w:rsid w:val="7A624E9F"/>
    <w:rsid w:val="7CF9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2" w:semiHidden="0" w:name="heading 2"/>
    <w:lsdException w:qFormat="1" w:unhideWhenUsed="0" w:uiPriority="9" w:semiHidden="0" w:name="heading 3"/>
    <w:lsdException w:qFormat="1" w:unhideWhenUsed="0" w:uiPriority="4" w:semiHidden="0" w:name="heading 4"/>
    <w:lsdException w:qFormat="1" w:unhideWhenUsed="0" w:uiPriority="8" w:semiHidden="0" w:name="heading 5"/>
    <w:lsdException w:qFormat="1" w:unhideWhenUsed="0" w:uiPriority="39" w:name="heading 6"/>
    <w:lsdException w:qFormat="1" w:unhideWhenUsed="0" w:uiPriority="39" w:name="heading 7"/>
    <w:lsdException w:qFormat="1" w:unhideWhenUsed="0" w:uiPriority="39" w:name="heading 8"/>
    <w:lsdException w:qFormat="1" w:unhideWhenUsed="0" w:uiPriority="39" w:name="heading 9"/>
    <w:lsdException w:qFormat="1" w:unhideWhenUsed="0" w:uiPriority="39" w:name="index 1"/>
    <w:lsdException w:qFormat="1" w:unhideWhenUsed="0" w:uiPriority="39" w:name="index 2"/>
    <w:lsdException w:qFormat="1" w:unhideWhenUsed="0" w:uiPriority="39" w:name="index 3"/>
    <w:lsdException w:qFormat="1" w:unhideWhenUsed="0" w:uiPriority="39" w:name="index 4"/>
    <w:lsdException w:qFormat="1" w:unhideWhenUsed="0" w:uiPriority="39" w:name="index 5"/>
    <w:lsdException w:qFormat="1" w:unhideWhenUsed="0" w:uiPriority="39" w:name="index 6"/>
    <w:lsdException w:qFormat="1" w:unhideWhenUsed="0" w:uiPriority="39" w:name="index 7"/>
    <w:lsdException w:qFormat="1" w:unhideWhenUsed="0" w:uiPriority="39" w:name="index 8"/>
    <w:lsdException w:qFormat="1" w:unhideWhenUsed="0" w:uiPriority="39" w:name="index 9"/>
    <w:lsdException w:qFormat="1" w:unhideWhenUsed="0" w:uiPriority="39" w:name="toc 1"/>
    <w:lsdException w:qFormat="1" w:unhideWhenUsed="0" w:uiPriority="39" w:name="toc 2"/>
    <w:lsdException w:qFormat="1" w:unhideWhenUsed="0" w:uiPriority="39" w:name="toc 3"/>
    <w:lsdException w:qFormat="1" w:unhideWhenUsed="0" w:uiPriority="39" w:name="toc 4"/>
    <w:lsdException w:qFormat="1" w:unhideWhenUsed="0" w:uiPriority="39" w:name="toc 5"/>
    <w:lsdException w:qFormat="1" w:unhideWhenUsed="0" w:uiPriority="39" w:name="toc 6"/>
    <w:lsdException w:qFormat="1" w:unhideWhenUsed="0" w:uiPriority="39" w:name="toc 7"/>
    <w:lsdException w:qFormat="1" w:unhideWhenUsed="0" w:uiPriority="39" w:name="toc 8"/>
    <w:lsdException w:qFormat="1" w:unhideWhenUsed="0" w:uiPriority="39" w:name="toc 9"/>
    <w:lsdException w:qFormat="1" w:unhideWhenUsed="0" w:uiPriority="39" w:name="Normal Indent"/>
    <w:lsdException w:qFormat="1" w:unhideWhenUsed="0" w:uiPriority="39" w:name="footnote text"/>
    <w:lsdException w:qFormat="1" w:unhideWhenUsed="0" w:uiPriority="39" w:name="annotation text"/>
    <w:lsdException w:qFormat="1" w:unhideWhenUsed="0" w:uiPriority="15" w:semiHidden="0" w:name="header"/>
    <w:lsdException w:qFormat="1" w:unhideWhenUsed="0" w:uiPriority="16" w:semiHidden="0" w:name="footer"/>
    <w:lsdException w:qFormat="1" w:unhideWhenUsed="0" w:uiPriority="39" w:name="index heading"/>
    <w:lsdException w:qFormat="1" w:unhideWhenUsed="0" w:uiPriority="39" w:name="caption"/>
    <w:lsdException w:qFormat="1" w:unhideWhenUsed="0" w:uiPriority="39" w:name="table of figures"/>
    <w:lsdException w:qFormat="1" w:unhideWhenUsed="0" w:uiPriority="39" w:name="envelope address"/>
    <w:lsdException w:qFormat="1" w:unhideWhenUsed="0" w:uiPriority="39" w:name="envelope return"/>
    <w:lsdException w:qFormat="1" w:unhideWhenUsed="0" w:uiPriority="39" w:name="footnote reference"/>
    <w:lsdException w:qFormat="1" w:unhideWhenUsed="0" w:uiPriority="39" w:name="annotation reference"/>
    <w:lsdException w:qFormat="1" w:unhideWhenUsed="0" w:uiPriority="39" w:name="line number"/>
    <w:lsdException w:qFormat="1" w:unhideWhenUsed="0" w:uiPriority="39" w:name="page number"/>
    <w:lsdException w:qFormat="1" w:unhideWhenUsed="0" w:uiPriority="39" w:name="endnote reference"/>
    <w:lsdException w:qFormat="1" w:unhideWhenUsed="0" w:uiPriority="39" w:name="endnote text"/>
    <w:lsdException w:qFormat="1" w:unhideWhenUsed="0" w:uiPriority="39" w:name="table of authorities"/>
    <w:lsdException w:qFormat="1" w:unhideWhenUsed="0" w:uiPriority="39" w:name="macro"/>
    <w:lsdException w:qFormat="1" w:unhideWhenUsed="0" w:uiPriority="39" w:name="toa heading"/>
    <w:lsdException w:qFormat="1" w:unhideWhenUsed="0" w:uiPriority="39" w:name="List"/>
    <w:lsdException w:qFormat="1" w:unhideWhenUsed="0" w:uiPriority="39" w:name="List Bullet"/>
    <w:lsdException w:qFormat="1" w:unhideWhenUsed="0" w:uiPriority="39" w:name="List Number"/>
    <w:lsdException w:qFormat="1" w:unhideWhenUsed="0" w:uiPriority="39" w:name="List 2"/>
    <w:lsdException w:qFormat="1" w:unhideWhenUsed="0" w:uiPriority="39" w:name="List 3"/>
    <w:lsdException w:qFormat="1" w:unhideWhenUsed="0" w:uiPriority="39" w:name="List 4"/>
    <w:lsdException w:qFormat="1" w:unhideWhenUsed="0" w:uiPriority="39" w:name="List 5"/>
    <w:lsdException w:qFormat="1" w:unhideWhenUsed="0" w:uiPriority="39" w:name="List Bullet 2"/>
    <w:lsdException w:qFormat="1" w:unhideWhenUsed="0" w:uiPriority="39" w:name="List Bullet 3"/>
    <w:lsdException w:qFormat="1" w:unhideWhenUsed="0" w:uiPriority="39" w:name="List Bullet 4"/>
    <w:lsdException w:qFormat="1" w:unhideWhenUsed="0" w:uiPriority="39" w:name="List Bullet 5"/>
    <w:lsdException w:qFormat="1" w:unhideWhenUsed="0" w:uiPriority="39" w:name="List Number 2"/>
    <w:lsdException w:qFormat="1" w:unhideWhenUsed="0" w:uiPriority="39" w:name="List Number 3"/>
    <w:lsdException w:qFormat="1" w:unhideWhenUsed="0" w:uiPriority="39" w:name="List Number 4"/>
    <w:lsdException w:qFormat="1" w:unhideWhenUsed="0" w:uiPriority="39" w:name="List Number 5"/>
    <w:lsdException w:qFormat="1" w:unhideWhenUsed="0" w:uiPriority="5" w:semiHidden="0" w:name="Title"/>
    <w:lsdException w:qFormat="1" w:unhideWhenUsed="0" w:uiPriority="39" w:name="Closing"/>
    <w:lsdException w:qFormat="1" w:unhideWhenUsed="0" w:uiPriority="39" w:name="Signature"/>
    <w:lsdException w:qFormat="1" w:uiPriority="1" w:semiHidden="0" w:name="Default Paragraph Font"/>
    <w:lsdException w:qFormat="1" w:unhideWhenUsed="0" w:uiPriority="39" w:name="Body Text"/>
    <w:lsdException w:qFormat="1" w:unhideWhenUsed="0" w:uiPriority="39" w:name="Body Text Indent"/>
    <w:lsdException w:qFormat="1" w:unhideWhenUsed="0" w:uiPriority="39" w:name="List Continue"/>
    <w:lsdException w:qFormat="1" w:unhideWhenUsed="0" w:uiPriority="39" w:name="List Continue 2"/>
    <w:lsdException w:qFormat="1" w:unhideWhenUsed="0" w:uiPriority="39" w:name="List Continue 3"/>
    <w:lsdException w:qFormat="1" w:unhideWhenUsed="0" w:uiPriority="39" w:name="List Continue 4"/>
    <w:lsdException w:qFormat="1" w:unhideWhenUsed="0" w:uiPriority="39" w:name="List Continue 5"/>
    <w:lsdException w:qFormat="1" w:unhideWhenUsed="0" w:uiPriority="39" w:name="Message Header"/>
    <w:lsdException w:qFormat="1" w:unhideWhenUsed="0" w:uiPriority="39" w:name="Subtitle"/>
    <w:lsdException w:qFormat="1" w:unhideWhenUsed="0" w:uiPriority="39" w:name="Salutation"/>
    <w:lsdException w:qFormat="1" w:unhideWhenUsed="0" w:uiPriority="39" w:name="Date"/>
    <w:lsdException w:qFormat="1" w:unhideWhenUsed="0" w:uiPriority="39" w:name="Body Text First Indent"/>
    <w:lsdException w:qFormat="1" w:unhideWhenUsed="0" w:uiPriority="39" w:name="Body Text First Indent 2"/>
    <w:lsdException w:qFormat="1" w:unhideWhenUsed="0" w:uiPriority="39" w:name="Note Heading"/>
    <w:lsdException w:qFormat="1" w:unhideWhenUsed="0" w:uiPriority="39" w:name="Body Text 2"/>
    <w:lsdException w:qFormat="1" w:unhideWhenUsed="0" w:uiPriority="39" w:name="Body Text 3"/>
    <w:lsdException w:qFormat="1" w:unhideWhenUsed="0" w:uiPriority="39" w:name="Body Text Indent 2"/>
    <w:lsdException w:qFormat="1" w:unhideWhenUsed="0" w:uiPriority="39" w:name="Body Text Indent 3"/>
    <w:lsdException w:qFormat="1" w:unhideWhenUsed="0" w:uiPriority="39" w:name="Block Text"/>
    <w:lsdException w:qFormat="1" w:unhideWhenUsed="0" w:uiPriority="39" w:name="Hyperlink"/>
    <w:lsdException w:qFormat="1" w:unhideWhenUsed="0" w:uiPriority="39" w:name="FollowedHyperlink"/>
    <w:lsdException w:qFormat="1" w:unhideWhenUsed="0" w:uiPriority="39" w:name="Strong"/>
    <w:lsdException w:qFormat="1" w:unhideWhenUsed="0" w:uiPriority="39" w:name="Emphasis"/>
    <w:lsdException w:qFormat="1" w:unhideWhenUsed="0" w:uiPriority="39" w:name="Document Map"/>
    <w:lsdException w:qFormat="1" w:unhideWhenUsed="0" w:uiPriority="39" w:name="Plain Text"/>
    <w:lsdException w:qFormat="1" w:unhideWhenUsed="0" w:uiPriority="39" w:name="E-mail Signature"/>
    <w:lsdException w:qFormat="1" w:unhideWhenUsed="0" w:uiPriority="39" w:name="Normal (Web)"/>
    <w:lsdException w:qFormat="1" w:unhideWhenUsed="0" w:uiPriority="39" w:name="HTML Acronym"/>
    <w:lsdException w:qFormat="1" w:unhideWhenUsed="0" w:uiPriority="39" w:name="HTML Address"/>
    <w:lsdException w:qFormat="1" w:unhideWhenUsed="0" w:uiPriority="39" w:name="HTML Cite"/>
    <w:lsdException w:qFormat="1" w:unhideWhenUsed="0" w:uiPriority="39" w:name="HTML Code"/>
    <w:lsdException w:qFormat="1" w:unhideWhenUsed="0" w:uiPriority="39" w:name="HTML Definition"/>
    <w:lsdException w:qFormat="1" w:unhideWhenUsed="0" w:uiPriority="39" w:name="HTML Keyboard"/>
    <w:lsdException w:qFormat="1" w:unhideWhenUsed="0" w:uiPriority="39" w:name="HTML Preformatted"/>
    <w:lsdException w:qFormat="1" w:unhideWhenUsed="0" w:uiPriority="39" w:name="HTML Sample"/>
    <w:lsdException w:qFormat="1" w:unhideWhenUsed="0" w:uiPriority="39" w:name="HTML Typewriter"/>
    <w:lsdException w:qFormat="1" w:unhideWhenUsed="0" w:uiPriority="39" w:name="HTML Variable"/>
    <w:lsdException w:qFormat="1" w:uiPriority="99" w:semiHidden="0" w:name="Normal Table"/>
    <w:lsdException w:qFormat="1" w:unhideWhenUsed="0" w:uiPriority="39" w:name="annotation subject"/>
    <w:lsdException w:qFormat="1" w:unhideWhenUsed="0" w:uiPriority="39" w:name="Table Simple 1"/>
    <w:lsdException w:qFormat="1" w:unhideWhenUsed="0" w:uiPriority="39" w:name="Table Simple 2"/>
    <w:lsdException w:qFormat="1" w:unhideWhenUsed="0" w:uiPriority="39" w:name="Table Simple 3"/>
    <w:lsdException w:qFormat="1" w:unhideWhenUsed="0" w:uiPriority="39" w:name="Table Classic 1"/>
    <w:lsdException w:qFormat="1" w:unhideWhenUsed="0" w:uiPriority="39" w:name="Table Classic 2"/>
    <w:lsdException w:qFormat="1" w:unhideWhenUsed="0" w:uiPriority="39" w:name="Table Classic 3"/>
    <w:lsdException w:qFormat="1" w:unhideWhenUsed="0" w:uiPriority="39" w:name="Table Classic 4"/>
    <w:lsdException w:qFormat="1" w:unhideWhenUsed="0" w:uiPriority="39" w:name="Table Colorful 1"/>
    <w:lsdException w:qFormat="1" w:unhideWhenUsed="0" w:uiPriority="39" w:name="Table Colorful 2"/>
    <w:lsdException w:qFormat="1" w:unhideWhenUsed="0" w:uiPriority="39" w:name="Table Colorful 3"/>
    <w:lsdException w:qFormat="1" w:unhideWhenUsed="0" w:uiPriority="39" w:name="Table Columns 1"/>
    <w:lsdException w:qFormat="1" w:unhideWhenUsed="0" w:uiPriority="39" w:name="Table Columns 2"/>
    <w:lsdException w:qFormat="1" w:unhideWhenUsed="0" w:uiPriority="39" w:name="Table Columns 3"/>
    <w:lsdException w:qFormat="1" w:unhideWhenUsed="0" w:uiPriority="39" w:name="Table Columns 4"/>
    <w:lsdException w:qFormat="1" w:unhideWhenUsed="0" w:uiPriority="39" w:name="Table Columns 5"/>
    <w:lsdException w:qFormat="1" w:unhideWhenUsed="0" w:uiPriority="39" w:name="Table Grid 1"/>
    <w:lsdException w:qFormat="1" w:unhideWhenUsed="0" w:uiPriority="39" w:name="Table Grid 2"/>
    <w:lsdException w:qFormat="1" w:unhideWhenUsed="0" w:uiPriority="39" w:name="Table Grid 3"/>
    <w:lsdException w:qFormat="1" w:unhideWhenUsed="0" w:uiPriority="39" w:name="Table Grid 4"/>
    <w:lsdException w:qFormat="1" w:unhideWhenUsed="0" w:uiPriority="39" w:name="Table Grid 5"/>
    <w:lsdException w:qFormat="1" w:unhideWhenUsed="0" w:uiPriority="39" w:name="Table Grid 6"/>
    <w:lsdException w:qFormat="1" w:unhideWhenUsed="0" w:uiPriority="39" w:name="Table Grid 7"/>
    <w:lsdException w:qFormat="1" w:unhideWhenUsed="0" w:uiPriority="39" w:name="Table Grid 8"/>
    <w:lsdException w:qFormat="1" w:unhideWhenUsed="0" w:uiPriority="39" w:name="Table List 1"/>
    <w:lsdException w:qFormat="1" w:unhideWhenUsed="0" w:uiPriority="39" w:name="Table List 2"/>
    <w:lsdException w:qFormat="1" w:unhideWhenUsed="0" w:uiPriority="39" w:name="Table List 3"/>
    <w:lsdException w:qFormat="1" w:unhideWhenUsed="0" w:uiPriority="39" w:name="Table List 4"/>
    <w:lsdException w:qFormat="1" w:unhideWhenUsed="0" w:uiPriority="39" w:name="Table List 5"/>
    <w:lsdException w:qFormat="1" w:unhideWhenUsed="0" w:uiPriority="39" w:name="Table List 6"/>
    <w:lsdException w:qFormat="1" w:unhideWhenUsed="0" w:uiPriority="39" w:name="Table List 7"/>
    <w:lsdException w:qFormat="1" w:unhideWhenUsed="0" w:uiPriority="39" w:name="Table List 8"/>
    <w:lsdException w:qFormat="1" w:unhideWhenUsed="0" w:uiPriority="39" w:name="Table 3D effects 1"/>
    <w:lsdException w:qFormat="1" w:unhideWhenUsed="0" w:uiPriority="39" w:name="Table 3D effects 2"/>
    <w:lsdException w:qFormat="1" w:unhideWhenUsed="0" w:uiPriority="39" w:name="Table 3D effects 3"/>
    <w:lsdException w:qFormat="1" w:unhideWhenUsed="0" w:uiPriority="39" w:name="Table Contemporary"/>
    <w:lsdException w:qFormat="1" w:unhideWhenUsed="0" w:uiPriority="39" w:name="Table Elegant"/>
    <w:lsdException w:qFormat="1" w:unhideWhenUsed="0" w:uiPriority="39" w:name="Table Professional"/>
    <w:lsdException w:qFormat="1" w:unhideWhenUsed="0" w:uiPriority="39" w:name="Table Subtle 1"/>
    <w:lsdException w:qFormat="1" w:unhideWhenUsed="0" w:uiPriority="39" w:name="Table Subtle 2"/>
    <w:lsdException w:qFormat="1" w:unhideWhenUsed="0" w:uiPriority="39" w:name="Table Web 1"/>
    <w:lsdException w:qFormat="1" w:unhideWhenUsed="0" w:uiPriority="39" w:name="Table Web 2"/>
    <w:lsdException w:qFormat="1" w:unhideWhenUsed="0" w:uiPriority="39" w:name="Table Web 3"/>
    <w:lsdException w:qFormat="1" w:unhideWhenUsed="0" w:uiPriority="39" w:name="Balloon Text"/>
    <w:lsdException w:qFormat="1" w:unhideWhenUsed="0" w:uiPriority="39" w:name="Table Grid"/>
    <w:lsdException w:qFormat="1" w:unhideWhenUsed="0" w:uiPriority="39" w:name="Table Theme"/>
    <w:lsdException w:qFormat="1" w:unhideWhenUsed="0" w:uiPriority="39" w:name="Light Shading"/>
    <w:lsdException w:qFormat="1" w:unhideWhenUsed="0" w:uiPriority="39" w:name="Light List"/>
    <w:lsdException w:qFormat="1" w:unhideWhenUsed="0" w:uiPriority="39" w:name="Light Grid"/>
    <w:lsdException w:qFormat="1" w:unhideWhenUsed="0" w:uiPriority="39" w:name="Medium Shading 1"/>
    <w:lsdException w:qFormat="1" w:unhideWhenUsed="0" w:uiPriority="39" w:name="Medium Shading 2"/>
    <w:lsdException w:qFormat="1" w:unhideWhenUsed="0" w:uiPriority="39" w:name="Medium List 1"/>
    <w:lsdException w:qFormat="1" w:unhideWhenUsed="0" w:uiPriority="39" w:name="Medium List 2"/>
    <w:lsdException w:qFormat="1" w:unhideWhenUsed="0" w:uiPriority="39" w:name="Medium Grid 1"/>
    <w:lsdException w:qFormat="1" w:unhideWhenUsed="0" w:uiPriority="39" w:name="Medium Grid 2"/>
    <w:lsdException w:qFormat="1" w:unhideWhenUsed="0" w:uiPriority="39" w:name="Medium Grid 3"/>
    <w:lsdException w:qFormat="1" w:unhideWhenUsed="0" w:uiPriority="39" w:name="Dark List"/>
    <w:lsdException w:qFormat="1" w:unhideWhenUsed="0" w:uiPriority="39" w:name="Colorful Shading"/>
    <w:lsdException w:qFormat="1" w:unhideWhenUsed="0" w:uiPriority="39" w:name="Colorful List"/>
    <w:lsdException w:qFormat="1" w:unhideWhenUsed="0" w:uiPriority="39" w:name="Colorful Grid"/>
    <w:lsdException w:qFormat="1" w:unhideWhenUsed="0" w:uiPriority="39" w:name="Light Shading Accent 1"/>
    <w:lsdException w:qFormat="1" w:unhideWhenUsed="0" w:uiPriority="39" w:name="Light List Accent 1"/>
    <w:lsdException w:qFormat="1" w:unhideWhenUsed="0" w:uiPriority="39" w:name="Light Grid Accent 1"/>
    <w:lsdException w:qFormat="1" w:unhideWhenUsed="0" w:uiPriority="39" w:name="Medium Shading 1 Accent 1"/>
    <w:lsdException w:qFormat="1" w:unhideWhenUsed="0" w:uiPriority="39" w:name="Medium Shading 2 Accent 1"/>
    <w:lsdException w:qFormat="1" w:unhideWhenUsed="0" w:uiPriority="39" w:name="Medium List 1 Accent 1"/>
    <w:lsdException w:qFormat="1" w:unhideWhenUsed="0" w:uiPriority="39" w:name="Medium List 2 Accent 1"/>
    <w:lsdException w:qFormat="1" w:unhideWhenUsed="0" w:uiPriority="39" w:name="Medium Grid 1 Accent 1"/>
    <w:lsdException w:qFormat="1" w:unhideWhenUsed="0" w:uiPriority="39" w:name="Medium Grid 2 Accent 1"/>
    <w:lsdException w:qFormat="1" w:unhideWhenUsed="0" w:uiPriority="39" w:name="Medium Grid 3 Accent 1"/>
    <w:lsdException w:qFormat="1" w:unhideWhenUsed="0" w:uiPriority="39" w:name="Dark List Accent 1"/>
    <w:lsdException w:qFormat="1" w:unhideWhenUsed="0" w:uiPriority="39" w:name="Colorful Shading Accent 1"/>
    <w:lsdException w:qFormat="1" w:unhideWhenUsed="0" w:uiPriority="39" w:name="Colorful List Accent 1"/>
    <w:lsdException w:qFormat="1" w:unhideWhenUsed="0" w:uiPriority="39" w:name="Colorful Grid Accent 1"/>
    <w:lsdException w:qFormat="1" w:unhideWhenUsed="0" w:uiPriority="39" w:name="Light Shading Accent 2"/>
    <w:lsdException w:qFormat="1" w:unhideWhenUsed="0" w:uiPriority="39" w:name="Light List Accent 2"/>
    <w:lsdException w:qFormat="1" w:unhideWhenUsed="0" w:uiPriority="39" w:name="Light Grid Accent 2"/>
    <w:lsdException w:qFormat="1" w:unhideWhenUsed="0" w:uiPriority="39" w:name="Medium Shading 1 Accent 2"/>
    <w:lsdException w:qFormat="1" w:unhideWhenUsed="0" w:uiPriority="39" w:name="Medium Shading 2 Accent 2"/>
    <w:lsdException w:qFormat="1" w:unhideWhenUsed="0" w:uiPriority="39" w:name="Medium List 1 Accent 2"/>
    <w:lsdException w:qFormat="1" w:unhideWhenUsed="0" w:uiPriority="39" w:name="Medium List 2 Accent 2"/>
    <w:lsdException w:qFormat="1" w:unhideWhenUsed="0" w:uiPriority="39" w:name="Medium Grid 1 Accent 2"/>
    <w:lsdException w:qFormat="1" w:unhideWhenUsed="0" w:uiPriority="39" w:name="Medium Grid 2 Accent 2"/>
    <w:lsdException w:qFormat="1" w:unhideWhenUsed="0" w:uiPriority="39" w:name="Medium Grid 3 Accent 2"/>
    <w:lsdException w:qFormat="1" w:unhideWhenUsed="0" w:uiPriority="39" w:name="Dark List Accent 2"/>
    <w:lsdException w:qFormat="1" w:unhideWhenUsed="0" w:uiPriority="39" w:name="Colorful Shading Accent 2"/>
    <w:lsdException w:qFormat="1" w:unhideWhenUsed="0" w:uiPriority="39" w:name="Colorful List Accent 2"/>
    <w:lsdException w:qFormat="1" w:unhideWhenUsed="0" w:uiPriority="39" w:name="Colorful Grid Accent 2"/>
    <w:lsdException w:qFormat="1" w:unhideWhenUsed="0" w:uiPriority="39" w:name="Light Shading Accent 3"/>
    <w:lsdException w:qFormat="1" w:unhideWhenUsed="0" w:uiPriority="39" w:name="Light List Accent 3"/>
    <w:lsdException w:qFormat="1" w:unhideWhenUsed="0" w:uiPriority="39" w:name="Light Grid Accent 3"/>
    <w:lsdException w:qFormat="1" w:unhideWhenUsed="0" w:uiPriority="39" w:name="Medium Shading 1 Accent 3"/>
    <w:lsdException w:qFormat="1" w:unhideWhenUsed="0" w:uiPriority="39" w:name="Medium Shading 2 Accent 3"/>
    <w:lsdException w:qFormat="1" w:unhideWhenUsed="0" w:uiPriority="39" w:name="Medium List 1 Accent 3"/>
    <w:lsdException w:qFormat="1" w:unhideWhenUsed="0" w:uiPriority="39" w:name="Medium List 2 Accent 3"/>
    <w:lsdException w:qFormat="1" w:unhideWhenUsed="0" w:uiPriority="39" w:name="Medium Grid 1 Accent 3"/>
    <w:lsdException w:qFormat="1" w:unhideWhenUsed="0" w:uiPriority="39" w:name="Medium Grid 2 Accent 3"/>
    <w:lsdException w:qFormat="1" w:unhideWhenUsed="0" w:uiPriority="39" w:name="Medium Grid 3 Accent 3"/>
    <w:lsdException w:qFormat="1" w:unhideWhenUsed="0" w:uiPriority="39" w:name="Dark List Accent 3"/>
    <w:lsdException w:qFormat="1" w:unhideWhenUsed="0" w:uiPriority="39" w:name="Colorful Shading Accent 3"/>
    <w:lsdException w:qFormat="1" w:unhideWhenUsed="0" w:uiPriority="39" w:name="Colorful List Accent 3"/>
    <w:lsdException w:qFormat="1" w:unhideWhenUsed="0" w:uiPriority="39" w:name="Colorful Grid Accent 3"/>
    <w:lsdException w:qFormat="1" w:unhideWhenUsed="0" w:uiPriority="39" w:name="Light Shading Accent 4"/>
    <w:lsdException w:qFormat="1" w:unhideWhenUsed="0" w:uiPriority="39" w:name="Light List Accent 4"/>
    <w:lsdException w:qFormat="1" w:unhideWhenUsed="0" w:uiPriority="39" w:name="Light Grid Accent 4"/>
    <w:lsdException w:qFormat="1" w:unhideWhenUsed="0" w:uiPriority="39" w:name="Medium Shading 1 Accent 4"/>
    <w:lsdException w:qFormat="1" w:unhideWhenUsed="0" w:uiPriority="39" w:name="Medium Shading 2 Accent 4"/>
    <w:lsdException w:qFormat="1" w:unhideWhenUsed="0" w:uiPriority="39" w:name="Medium List 1 Accent 4"/>
    <w:lsdException w:qFormat="1" w:unhideWhenUsed="0" w:uiPriority="39" w:name="Medium List 2 Accent 4"/>
    <w:lsdException w:qFormat="1" w:unhideWhenUsed="0" w:uiPriority="39" w:name="Medium Grid 1 Accent 4"/>
    <w:lsdException w:qFormat="1" w:unhideWhenUsed="0" w:uiPriority="39" w:name="Medium Grid 2 Accent 4"/>
    <w:lsdException w:qFormat="1" w:unhideWhenUsed="0" w:uiPriority="39" w:name="Medium Grid 3 Accent 4"/>
    <w:lsdException w:qFormat="1" w:unhideWhenUsed="0" w:uiPriority="39" w:name="Dark List Accent 4"/>
    <w:lsdException w:qFormat="1" w:unhideWhenUsed="0" w:uiPriority="39" w:name="Colorful Shading Accent 4"/>
    <w:lsdException w:qFormat="1" w:unhideWhenUsed="0" w:uiPriority="39" w:name="Colorful List Accent 4"/>
    <w:lsdException w:qFormat="1" w:unhideWhenUsed="0" w:uiPriority="39" w:name="Colorful Grid Accent 4"/>
    <w:lsdException w:qFormat="1" w:unhideWhenUsed="0" w:uiPriority="39" w:name="Light Shading Accent 5"/>
    <w:lsdException w:qFormat="1" w:unhideWhenUsed="0" w:uiPriority="39" w:name="Light List Accent 5"/>
    <w:lsdException w:qFormat="1" w:unhideWhenUsed="0" w:uiPriority="39" w:name="Light Grid Accent 5"/>
    <w:lsdException w:qFormat="1" w:unhideWhenUsed="0" w:uiPriority="39" w:name="Medium Shading 1 Accent 5"/>
    <w:lsdException w:qFormat="1" w:unhideWhenUsed="0" w:uiPriority="39" w:name="Medium Shading 2 Accent 5"/>
    <w:lsdException w:qFormat="1" w:unhideWhenUsed="0" w:uiPriority="39" w:name="Medium List 1 Accent 5"/>
    <w:lsdException w:qFormat="1" w:unhideWhenUsed="0" w:uiPriority="39" w:name="Medium List 2 Accent 5"/>
    <w:lsdException w:qFormat="1" w:unhideWhenUsed="0" w:uiPriority="39" w:name="Medium Grid 1 Accent 5"/>
    <w:lsdException w:qFormat="1" w:unhideWhenUsed="0" w:uiPriority="39" w:name="Medium Grid 2 Accent 5"/>
    <w:lsdException w:qFormat="1" w:unhideWhenUsed="0" w:uiPriority="39" w:name="Medium Grid 3 Accent 5"/>
    <w:lsdException w:qFormat="1" w:unhideWhenUsed="0" w:uiPriority="39" w:name="Dark List Accent 5"/>
    <w:lsdException w:qFormat="1" w:unhideWhenUsed="0" w:uiPriority="39" w:name="Colorful Shading Accent 5"/>
    <w:lsdException w:qFormat="1" w:unhideWhenUsed="0" w:uiPriority="39" w:name="Colorful List Accent 5"/>
    <w:lsdException w:qFormat="1" w:unhideWhenUsed="0" w:uiPriority="39" w:name="Colorful Grid Accent 5"/>
    <w:lsdException w:qFormat="1" w:unhideWhenUsed="0" w:uiPriority="39" w:name="Light Shading Accent 6"/>
    <w:lsdException w:qFormat="1" w:unhideWhenUsed="0" w:uiPriority="39" w:name="Light List Accent 6"/>
    <w:lsdException w:qFormat="1" w:unhideWhenUsed="0" w:uiPriority="39" w:name="Light Grid Accent 6"/>
    <w:lsdException w:qFormat="1" w:unhideWhenUsed="0" w:uiPriority="39" w:name="Medium Shading 1 Accent 6"/>
    <w:lsdException w:qFormat="1" w:unhideWhenUsed="0" w:uiPriority="39" w:name="Medium Shading 2 Accent 6"/>
    <w:lsdException w:qFormat="1" w:unhideWhenUsed="0" w:uiPriority="39" w:name="Medium List 1 Accent 6"/>
    <w:lsdException w:qFormat="1" w:unhideWhenUsed="0" w:uiPriority="39" w:name="Medium List 2 Accent 6"/>
    <w:lsdException w:qFormat="1" w:unhideWhenUsed="0" w:uiPriority="39" w:name="Medium Grid 1 Accent 6"/>
    <w:lsdException w:qFormat="1" w:unhideWhenUsed="0" w:uiPriority="39" w:name="Medium Grid 2 Accent 6"/>
    <w:lsdException w:qFormat="1" w:unhideWhenUsed="0" w:uiPriority="39" w:name="Medium Grid 3 Accent 6"/>
    <w:lsdException w:qFormat="1" w:unhideWhenUsed="0" w:uiPriority="39" w:name="Dark List Accent 6"/>
    <w:lsdException w:qFormat="1" w:unhideWhenUsed="0" w:uiPriority="39" w:name="Colorful Shading Accent 6"/>
    <w:lsdException w:qFormat="1" w:unhideWhenUsed="0" w:uiPriority="39" w:name="Colorful List Accent 6"/>
    <w:lsdException w:qFormat="1" w:unhideWhenUsed="0" w:uiPriority="39" w:name="Colorful Grid Accent 6"/>
  </w:latentStyles>
  <w:style w:type="paragraph" w:default="1" w:styleId="1">
    <w:name w:val="Normal"/>
    <w:qFormat/>
    <w:uiPriority w:val="0"/>
    <w:pPr>
      <w:widowControl w:val="0"/>
      <w:ind w:firstLine="632" w:firstLineChars="200"/>
      <w:jc w:val="both"/>
    </w:pPr>
    <w:rPr>
      <w:rFonts w:ascii="仿宋" w:hAnsi="仿宋" w:eastAsia="仿宋" w:cstheme="minorBidi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263"/>
    <w:qFormat/>
    <w:uiPriority w:val="1"/>
    <w:pPr>
      <w:keepNext/>
      <w:keepLines/>
      <w:numPr>
        <w:ilvl w:val="1"/>
        <w:numId w:val="1"/>
      </w:numPr>
      <w:ind w:firstLine="632"/>
      <w:outlineLvl w:val="0"/>
    </w:pPr>
    <w:rPr>
      <w:rFonts w:ascii="黑体" w:hAnsi="黑体" w:eastAsia="黑体"/>
      <w:bCs/>
      <w:szCs w:val="44"/>
    </w:rPr>
  </w:style>
  <w:style w:type="paragraph" w:styleId="4">
    <w:name w:val="heading 2"/>
    <w:basedOn w:val="1"/>
    <w:next w:val="1"/>
    <w:link w:val="264"/>
    <w:qFormat/>
    <w:uiPriority w:val="2"/>
    <w:pPr>
      <w:numPr>
        <w:ilvl w:val="2"/>
        <w:numId w:val="1"/>
      </w:numPr>
      <w:ind w:firstLine="632"/>
      <w:outlineLvl w:val="1"/>
    </w:pPr>
    <w:rPr>
      <w:rFonts w:ascii="楷体" w:hAnsi="楷体" w:eastAsia="楷体" w:cstheme="majorBidi"/>
      <w:bCs/>
    </w:rPr>
  </w:style>
  <w:style w:type="paragraph" w:styleId="5">
    <w:name w:val="heading 3"/>
    <w:basedOn w:val="1"/>
    <w:next w:val="1"/>
    <w:link w:val="265"/>
    <w:qFormat/>
    <w:uiPriority w:val="9"/>
    <w:pPr>
      <w:numPr>
        <w:ilvl w:val="3"/>
        <w:numId w:val="1"/>
      </w:numPr>
      <w:ind w:firstLine="632"/>
      <w:outlineLvl w:val="2"/>
    </w:pPr>
    <w:rPr>
      <w:bCs/>
    </w:rPr>
  </w:style>
  <w:style w:type="paragraph" w:styleId="6">
    <w:name w:val="heading 4"/>
    <w:basedOn w:val="1"/>
    <w:next w:val="1"/>
    <w:link w:val="266"/>
    <w:qFormat/>
    <w:uiPriority w:val="4"/>
    <w:pPr>
      <w:numPr>
        <w:ilvl w:val="4"/>
        <w:numId w:val="1"/>
      </w:numPr>
      <w:ind w:firstLine="632"/>
      <w:outlineLvl w:val="3"/>
    </w:pPr>
    <w:rPr>
      <w:rFonts w:cstheme="majorBidi"/>
      <w:bCs/>
      <w:szCs w:val="28"/>
    </w:rPr>
  </w:style>
  <w:style w:type="paragraph" w:styleId="7">
    <w:name w:val="heading 5"/>
    <w:basedOn w:val="1"/>
    <w:next w:val="1"/>
    <w:link w:val="257"/>
    <w:qFormat/>
    <w:uiPriority w:val="8"/>
    <w:pPr>
      <w:numPr>
        <w:ilvl w:val="5"/>
        <w:numId w:val="1"/>
      </w:numPr>
      <w:ind w:left="316" w:hanging="100" w:hangingChars="100"/>
      <w:outlineLvl w:val="4"/>
    </w:pPr>
    <w:rPr>
      <w:bCs/>
      <w:szCs w:val="28"/>
    </w:rPr>
  </w:style>
  <w:style w:type="paragraph" w:styleId="8">
    <w:name w:val="heading 6"/>
    <w:basedOn w:val="1"/>
    <w:next w:val="1"/>
    <w:link w:val="280"/>
    <w:semiHidden/>
    <w:qFormat/>
    <w:uiPriority w:val="3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9">
    <w:name w:val="heading 7"/>
    <w:basedOn w:val="1"/>
    <w:next w:val="1"/>
    <w:link w:val="281"/>
    <w:semiHidden/>
    <w:qFormat/>
    <w:uiPriority w:val="3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282"/>
    <w:semiHidden/>
    <w:qFormat/>
    <w:uiPriority w:val="3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1">
    <w:name w:val="heading 9"/>
    <w:basedOn w:val="1"/>
    <w:next w:val="1"/>
    <w:link w:val="283"/>
    <w:semiHidden/>
    <w:qFormat/>
    <w:uiPriority w:val="3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 w:val="21"/>
      <w:szCs w:val="21"/>
    </w:rPr>
  </w:style>
  <w:style w:type="character" w:default="1" w:styleId="232">
    <w:name w:val="Default Paragraph Font"/>
    <w:unhideWhenUsed/>
    <w:qFormat/>
    <w:uiPriority w:val="1"/>
  </w:style>
  <w:style w:type="table" w:default="1" w:styleId="8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90"/>
    <w:semiHidden/>
    <w:qFormat/>
    <w:uiPriority w:val="3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ind w:firstLine="632" w:firstLineChars="200"/>
    </w:pPr>
    <w:rPr>
      <w:rFonts w:ascii="Courier New" w:hAnsi="Courier New" w:eastAsia="宋体" w:cs="Courier New"/>
      <w:sz w:val="24"/>
      <w:szCs w:val="24"/>
      <w:lang w:val="en-US" w:eastAsia="zh-CN" w:bidi="ar-SA"/>
    </w:rPr>
  </w:style>
  <w:style w:type="paragraph" w:styleId="12">
    <w:name w:val="List 3"/>
    <w:basedOn w:val="1"/>
    <w:semiHidden/>
    <w:qFormat/>
    <w:uiPriority w:val="39"/>
    <w:pPr>
      <w:ind w:left="1260" w:hanging="420"/>
      <w:contextualSpacing/>
    </w:pPr>
  </w:style>
  <w:style w:type="paragraph" w:styleId="13">
    <w:name w:val="toc 7"/>
    <w:basedOn w:val="1"/>
    <w:next w:val="1"/>
    <w:semiHidden/>
    <w:qFormat/>
    <w:uiPriority w:val="39"/>
    <w:pPr>
      <w:ind w:left="2520"/>
    </w:pPr>
  </w:style>
  <w:style w:type="paragraph" w:styleId="14">
    <w:name w:val="List Number 2"/>
    <w:basedOn w:val="1"/>
    <w:semiHidden/>
    <w:qFormat/>
    <w:uiPriority w:val="39"/>
    <w:pPr>
      <w:numPr>
        <w:ilvl w:val="0"/>
        <w:numId w:val="2"/>
      </w:numPr>
      <w:contextualSpacing/>
    </w:pPr>
  </w:style>
  <w:style w:type="paragraph" w:styleId="15">
    <w:name w:val="table of authorities"/>
    <w:basedOn w:val="1"/>
    <w:next w:val="1"/>
    <w:semiHidden/>
    <w:qFormat/>
    <w:uiPriority w:val="39"/>
    <w:pPr>
      <w:ind w:left="420" w:firstLine="0"/>
    </w:pPr>
  </w:style>
  <w:style w:type="paragraph" w:styleId="16">
    <w:name w:val="Note Heading"/>
    <w:basedOn w:val="1"/>
    <w:next w:val="1"/>
    <w:link w:val="428"/>
    <w:semiHidden/>
    <w:qFormat/>
    <w:uiPriority w:val="39"/>
    <w:pPr>
      <w:jc w:val="center"/>
    </w:pPr>
  </w:style>
  <w:style w:type="paragraph" w:styleId="17">
    <w:name w:val="List Bullet 4"/>
    <w:basedOn w:val="1"/>
    <w:semiHidden/>
    <w:qFormat/>
    <w:uiPriority w:val="39"/>
    <w:pPr>
      <w:numPr>
        <w:ilvl w:val="0"/>
        <w:numId w:val="3"/>
      </w:numPr>
      <w:contextualSpacing/>
    </w:pPr>
  </w:style>
  <w:style w:type="paragraph" w:styleId="18">
    <w:name w:val="index 8"/>
    <w:basedOn w:val="1"/>
    <w:next w:val="1"/>
    <w:semiHidden/>
    <w:qFormat/>
    <w:uiPriority w:val="39"/>
    <w:pPr>
      <w:ind w:left="2940" w:firstLine="0"/>
    </w:pPr>
  </w:style>
  <w:style w:type="paragraph" w:styleId="19">
    <w:name w:val="E-mail Signature"/>
    <w:basedOn w:val="1"/>
    <w:link w:val="288"/>
    <w:semiHidden/>
    <w:qFormat/>
    <w:uiPriority w:val="39"/>
  </w:style>
  <w:style w:type="paragraph" w:styleId="20">
    <w:name w:val="List Number"/>
    <w:basedOn w:val="1"/>
    <w:semiHidden/>
    <w:qFormat/>
    <w:uiPriority w:val="39"/>
    <w:pPr>
      <w:numPr>
        <w:ilvl w:val="0"/>
        <w:numId w:val="4"/>
      </w:numPr>
      <w:contextualSpacing/>
    </w:pPr>
  </w:style>
  <w:style w:type="paragraph" w:styleId="21">
    <w:name w:val="Normal Indent"/>
    <w:basedOn w:val="1"/>
    <w:semiHidden/>
    <w:qFormat/>
    <w:uiPriority w:val="39"/>
    <w:pPr>
      <w:ind w:firstLine="420"/>
    </w:pPr>
  </w:style>
  <w:style w:type="paragraph" w:styleId="22">
    <w:name w:val="caption"/>
    <w:basedOn w:val="1"/>
    <w:next w:val="1"/>
    <w:semiHidden/>
    <w:qFormat/>
    <w:uiPriority w:val="39"/>
    <w:rPr>
      <w:rFonts w:eastAsia="黑体" w:asciiTheme="majorHAnsi" w:hAnsiTheme="majorHAnsi" w:cstheme="majorBidi"/>
      <w:sz w:val="20"/>
      <w:szCs w:val="20"/>
    </w:rPr>
  </w:style>
  <w:style w:type="paragraph" w:styleId="23">
    <w:name w:val="index 5"/>
    <w:basedOn w:val="1"/>
    <w:next w:val="1"/>
    <w:semiHidden/>
    <w:qFormat/>
    <w:uiPriority w:val="39"/>
    <w:pPr>
      <w:ind w:left="1680" w:firstLine="0"/>
    </w:pPr>
  </w:style>
  <w:style w:type="paragraph" w:styleId="24">
    <w:name w:val="List Bullet"/>
    <w:basedOn w:val="1"/>
    <w:semiHidden/>
    <w:qFormat/>
    <w:uiPriority w:val="39"/>
    <w:pPr>
      <w:numPr>
        <w:ilvl w:val="0"/>
        <w:numId w:val="5"/>
      </w:numPr>
      <w:contextualSpacing/>
    </w:pPr>
  </w:style>
  <w:style w:type="paragraph" w:styleId="25">
    <w:name w:val="envelope address"/>
    <w:basedOn w:val="1"/>
    <w:semiHidden/>
    <w:qFormat/>
    <w:uiPriority w:val="39"/>
    <w:pPr>
      <w:framePr w:w="7920" w:h="1980" w:hRule="exact" w:hSpace="180" w:wrap="around" w:vAnchor="margin" w:hAnchor="page" w:xAlign="center" w:yAlign="bottom"/>
      <w:snapToGrid w:val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26">
    <w:name w:val="Document Map"/>
    <w:basedOn w:val="1"/>
    <w:link w:val="407"/>
    <w:semiHidden/>
    <w:qFormat/>
    <w:uiPriority w:val="39"/>
    <w:rPr>
      <w:rFonts w:ascii="Microsoft YaHei UI" w:eastAsia="Microsoft YaHei UI"/>
      <w:sz w:val="18"/>
      <w:szCs w:val="18"/>
    </w:rPr>
  </w:style>
  <w:style w:type="paragraph" w:styleId="27">
    <w:name w:val="toa heading"/>
    <w:basedOn w:val="1"/>
    <w:next w:val="1"/>
    <w:semiHidden/>
    <w:qFormat/>
    <w:uiPriority w:val="39"/>
    <w:pPr>
      <w:spacing w:before="120"/>
    </w:pPr>
    <w:rPr>
      <w:rFonts w:asciiTheme="majorHAnsi" w:hAnsiTheme="majorHAnsi" w:eastAsiaTheme="majorEastAsia" w:cstheme="majorBidi"/>
      <w:sz w:val="24"/>
      <w:szCs w:val="24"/>
    </w:rPr>
  </w:style>
  <w:style w:type="paragraph" w:styleId="28">
    <w:name w:val="annotation text"/>
    <w:basedOn w:val="1"/>
    <w:link w:val="300"/>
    <w:semiHidden/>
    <w:qFormat/>
    <w:uiPriority w:val="39"/>
    <w:pPr>
      <w:jc w:val="left"/>
    </w:pPr>
  </w:style>
  <w:style w:type="paragraph" w:styleId="29">
    <w:name w:val="index 6"/>
    <w:basedOn w:val="1"/>
    <w:next w:val="1"/>
    <w:semiHidden/>
    <w:qFormat/>
    <w:uiPriority w:val="39"/>
    <w:pPr>
      <w:ind w:left="2100" w:firstLine="0"/>
    </w:pPr>
  </w:style>
  <w:style w:type="paragraph" w:styleId="30">
    <w:name w:val="Salutation"/>
    <w:basedOn w:val="1"/>
    <w:next w:val="1"/>
    <w:link w:val="286"/>
    <w:semiHidden/>
    <w:qFormat/>
    <w:uiPriority w:val="39"/>
  </w:style>
  <w:style w:type="paragraph" w:styleId="31">
    <w:name w:val="Body Text 3"/>
    <w:basedOn w:val="1"/>
    <w:link w:val="420"/>
    <w:semiHidden/>
    <w:qFormat/>
    <w:uiPriority w:val="39"/>
    <w:pPr>
      <w:spacing w:after="120"/>
    </w:pPr>
    <w:rPr>
      <w:sz w:val="16"/>
      <w:szCs w:val="16"/>
    </w:rPr>
  </w:style>
  <w:style w:type="paragraph" w:styleId="32">
    <w:name w:val="Closing"/>
    <w:basedOn w:val="1"/>
    <w:link w:val="292"/>
    <w:semiHidden/>
    <w:qFormat/>
    <w:uiPriority w:val="39"/>
    <w:pPr>
      <w:ind w:left="4320"/>
    </w:pPr>
  </w:style>
  <w:style w:type="paragraph" w:styleId="33">
    <w:name w:val="List Bullet 3"/>
    <w:basedOn w:val="1"/>
    <w:semiHidden/>
    <w:qFormat/>
    <w:uiPriority w:val="39"/>
    <w:pPr>
      <w:numPr>
        <w:ilvl w:val="0"/>
        <w:numId w:val="6"/>
      </w:numPr>
      <w:contextualSpacing/>
    </w:pPr>
  </w:style>
  <w:style w:type="paragraph" w:styleId="34">
    <w:name w:val="Body Text"/>
    <w:basedOn w:val="1"/>
    <w:link w:val="418"/>
    <w:semiHidden/>
    <w:qFormat/>
    <w:uiPriority w:val="39"/>
    <w:pPr>
      <w:spacing w:after="120"/>
    </w:pPr>
  </w:style>
  <w:style w:type="paragraph" w:styleId="35">
    <w:name w:val="Body Text Indent"/>
    <w:basedOn w:val="1"/>
    <w:link w:val="422"/>
    <w:semiHidden/>
    <w:qFormat/>
    <w:uiPriority w:val="39"/>
    <w:pPr>
      <w:spacing w:after="120"/>
      <w:ind w:left="420"/>
    </w:pPr>
  </w:style>
  <w:style w:type="paragraph" w:styleId="36">
    <w:name w:val="List Number 3"/>
    <w:basedOn w:val="1"/>
    <w:semiHidden/>
    <w:qFormat/>
    <w:uiPriority w:val="39"/>
    <w:pPr>
      <w:numPr>
        <w:ilvl w:val="0"/>
        <w:numId w:val="7"/>
      </w:numPr>
      <w:contextualSpacing/>
    </w:pPr>
  </w:style>
  <w:style w:type="paragraph" w:styleId="37">
    <w:name w:val="List 2"/>
    <w:basedOn w:val="1"/>
    <w:semiHidden/>
    <w:qFormat/>
    <w:uiPriority w:val="39"/>
    <w:pPr>
      <w:ind w:left="840" w:hanging="420"/>
      <w:contextualSpacing/>
    </w:pPr>
  </w:style>
  <w:style w:type="paragraph" w:styleId="38">
    <w:name w:val="List Continue"/>
    <w:basedOn w:val="1"/>
    <w:semiHidden/>
    <w:qFormat/>
    <w:uiPriority w:val="39"/>
    <w:pPr>
      <w:spacing w:after="120"/>
      <w:ind w:left="420"/>
      <w:contextualSpacing/>
    </w:pPr>
  </w:style>
  <w:style w:type="paragraph" w:styleId="39">
    <w:name w:val="Block Text"/>
    <w:basedOn w:val="1"/>
    <w:semiHidden/>
    <w:qFormat/>
    <w:uiPriority w:val="39"/>
    <w:pPr>
      <w:spacing w:after="120"/>
      <w:ind w:left="1440" w:right="1440"/>
    </w:pPr>
  </w:style>
  <w:style w:type="paragraph" w:styleId="40">
    <w:name w:val="List Bullet 2"/>
    <w:basedOn w:val="1"/>
    <w:semiHidden/>
    <w:qFormat/>
    <w:uiPriority w:val="39"/>
    <w:pPr>
      <w:numPr>
        <w:ilvl w:val="0"/>
        <w:numId w:val="8"/>
      </w:numPr>
      <w:contextualSpacing/>
    </w:pPr>
  </w:style>
  <w:style w:type="paragraph" w:styleId="41">
    <w:name w:val="HTML Address"/>
    <w:basedOn w:val="1"/>
    <w:link w:val="277"/>
    <w:semiHidden/>
    <w:qFormat/>
    <w:uiPriority w:val="39"/>
    <w:rPr>
      <w:i/>
      <w:iCs/>
    </w:rPr>
  </w:style>
  <w:style w:type="paragraph" w:styleId="42">
    <w:name w:val="index 4"/>
    <w:basedOn w:val="1"/>
    <w:next w:val="1"/>
    <w:semiHidden/>
    <w:qFormat/>
    <w:uiPriority w:val="39"/>
    <w:pPr>
      <w:ind w:left="1260" w:firstLine="0"/>
    </w:pPr>
  </w:style>
  <w:style w:type="paragraph" w:styleId="43">
    <w:name w:val="toc 5"/>
    <w:basedOn w:val="1"/>
    <w:next w:val="1"/>
    <w:semiHidden/>
    <w:qFormat/>
    <w:uiPriority w:val="39"/>
    <w:pPr>
      <w:ind w:left="1680"/>
    </w:pPr>
  </w:style>
  <w:style w:type="paragraph" w:styleId="44">
    <w:name w:val="toc 3"/>
    <w:basedOn w:val="1"/>
    <w:next w:val="1"/>
    <w:semiHidden/>
    <w:qFormat/>
    <w:uiPriority w:val="39"/>
    <w:pPr>
      <w:ind w:left="840"/>
    </w:pPr>
  </w:style>
  <w:style w:type="paragraph" w:styleId="45">
    <w:name w:val="Plain Text"/>
    <w:basedOn w:val="1"/>
    <w:link w:val="287"/>
    <w:semiHidden/>
    <w:qFormat/>
    <w:uiPriority w:val="39"/>
    <w:rPr>
      <w:rFonts w:hAnsi="Courier New" w:cs="Courier New" w:asciiTheme="minorEastAsia" w:eastAsiaTheme="minorEastAsia"/>
    </w:rPr>
  </w:style>
  <w:style w:type="paragraph" w:styleId="46">
    <w:name w:val="List Bullet 5"/>
    <w:basedOn w:val="1"/>
    <w:semiHidden/>
    <w:qFormat/>
    <w:uiPriority w:val="39"/>
    <w:pPr>
      <w:numPr>
        <w:ilvl w:val="0"/>
        <w:numId w:val="9"/>
      </w:numPr>
      <w:contextualSpacing/>
    </w:pPr>
  </w:style>
  <w:style w:type="paragraph" w:styleId="47">
    <w:name w:val="List Number 4"/>
    <w:basedOn w:val="1"/>
    <w:semiHidden/>
    <w:qFormat/>
    <w:uiPriority w:val="39"/>
    <w:pPr>
      <w:numPr>
        <w:ilvl w:val="0"/>
        <w:numId w:val="10"/>
      </w:numPr>
      <w:contextualSpacing/>
    </w:pPr>
  </w:style>
  <w:style w:type="paragraph" w:styleId="48">
    <w:name w:val="toc 8"/>
    <w:basedOn w:val="1"/>
    <w:next w:val="1"/>
    <w:semiHidden/>
    <w:qFormat/>
    <w:uiPriority w:val="39"/>
    <w:pPr>
      <w:ind w:left="2940"/>
    </w:pPr>
  </w:style>
  <w:style w:type="paragraph" w:styleId="49">
    <w:name w:val="index 3"/>
    <w:basedOn w:val="1"/>
    <w:next w:val="1"/>
    <w:semiHidden/>
    <w:qFormat/>
    <w:uiPriority w:val="39"/>
    <w:pPr>
      <w:ind w:left="840" w:firstLine="0"/>
    </w:pPr>
  </w:style>
  <w:style w:type="paragraph" w:styleId="50">
    <w:name w:val="Date"/>
    <w:basedOn w:val="1"/>
    <w:next w:val="1"/>
    <w:link w:val="352"/>
    <w:semiHidden/>
    <w:qFormat/>
    <w:uiPriority w:val="39"/>
  </w:style>
  <w:style w:type="paragraph" w:styleId="51">
    <w:name w:val="Body Text Indent 2"/>
    <w:basedOn w:val="1"/>
    <w:link w:val="424"/>
    <w:semiHidden/>
    <w:qFormat/>
    <w:uiPriority w:val="39"/>
    <w:pPr>
      <w:spacing w:after="120" w:line="480" w:lineRule="auto"/>
      <w:ind w:left="420"/>
    </w:pPr>
  </w:style>
  <w:style w:type="paragraph" w:styleId="52">
    <w:name w:val="endnote text"/>
    <w:basedOn w:val="1"/>
    <w:link w:val="405"/>
    <w:semiHidden/>
    <w:qFormat/>
    <w:uiPriority w:val="39"/>
    <w:pPr>
      <w:snapToGrid w:val="0"/>
      <w:jc w:val="left"/>
    </w:pPr>
  </w:style>
  <w:style w:type="paragraph" w:styleId="53">
    <w:name w:val="List Continue 5"/>
    <w:basedOn w:val="1"/>
    <w:semiHidden/>
    <w:qFormat/>
    <w:uiPriority w:val="39"/>
    <w:pPr>
      <w:spacing w:after="120"/>
      <w:ind w:left="2100"/>
      <w:contextualSpacing/>
    </w:pPr>
  </w:style>
  <w:style w:type="paragraph" w:styleId="54">
    <w:name w:val="Balloon Text"/>
    <w:basedOn w:val="1"/>
    <w:link w:val="299"/>
    <w:semiHidden/>
    <w:qFormat/>
    <w:uiPriority w:val="39"/>
    <w:rPr>
      <w:sz w:val="18"/>
      <w:szCs w:val="18"/>
    </w:rPr>
  </w:style>
  <w:style w:type="paragraph" w:styleId="55">
    <w:name w:val="footer"/>
    <w:basedOn w:val="1"/>
    <w:link w:val="259"/>
    <w:qFormat/>
    <w:uiPriority w:val="16"/>
    <w:pPr>
      <w:ind w:right="316" w:rightChars="100" w:firstLine="0" w:firstLineChars="0"/>
      <w:jc w:val="right"/>
    </w:pPr>
    <w:rPr>
      <w:rFonts w:ascii="宋体" w:hAnsi="宋体" w:eastAsia="宋体"/>
      <w:sz w:val="28"/>
      <w:szCs w:val="18"/>
    </w:rPr>
  </w:style>
  <w:style w:type="paragraph" w:styleId="56">
    <w:name w:val="envelope return"/>
    <w:basedOn w:val="1"/>
    <w:semiHidden/>
    <w:qFormat/>
    <w:uiPriority w:val="39"/>
    <w:pPr>
      <w:snapToGrid w:val="0"/>
    </w:pPr>
    <w:rPr>
      <w:rFonts w:asciiTheme="majorHAnsi" w:hAnsiTheme="majorHAnsi" w:eastAsiaTheme="majorEastAsia" w:cstheme="majorBidi"/>
    </w:rPr>
  </w:style>
  <w:style w:type="paragraph" w:styleId="57">
    <w:name w:val="header"/>
    <w:basedOn w:val="1"/>
    <w:link w:val="258"/>
    <w:qFormat/>
    <w:uiPriority w:val="15"/>
    <w:pPr>
      <w:tabs>
        <w:tab w:val="center" w:pos="4153"/>
        <w:tab w:val="right" w:pos="8306"/>
      </w:tabs>
      <w:ind w:firstLine="0" w:firstLineChars="0"/>
    </w:pPr>
    <w:rPr>
      <w:sz w:val="18"/>
      <w:szCs w:val="18"/>
    </w:rPr>
  </w:style>
  <w:style w:type="paragraph" w:styleId="58">
    <w:name w:val="Signature"/>
    <w:basedOn w:val="1"/>
    <w:link w:val="302"/>
    <w:semiHidden/>
    <w:qFormat/>
    <w:uiPriority w:val="39"/>
    <w:pPr>
      <w:ind w:left="4320"/>
    </w:pPr>
  </w:style>
  <w:style w:type="paragraph" w:styleId="59">
    <w:name w:val="toc 1"/>
    <w:basedOn w:val="1"/>
    <w:next w:val="1"/>
    <w:semiHidden/>
    <w:qFormat/>
    <w:uiPriority w:val="39"/>
  </w:style>
  <w:style w:type="paragraph" w:styleId="60">
    <w:name w:val="List Continue 4"/>
    <w:basedOn w:val="1"/>
    <w:semiHidden/>
    <w:qFormat/>
    <w:uiPriority w:val="39"/>
    <w:pPr>
      <w:spacing w:after="120"/>
      <w:ind w:left="1680"/>
      <w:contextualSpacing/>
    </w:pPr>
  </w:style>
  <w:style w:type="paragraph" w:styleId="61">
    <w:name w:val="toc 4"/>
    <w:basedOn w:val="1"/>
    <w:next w:val="1"/>
    <w:semiHidden/>
    <w:qFormat/>
    <w:uiPriority w:val="39"/>
    <w:pPr>
      <w:ind w:left="1260"/>
    </w:pPr>
  </w:style>
  <w:style w:type="paragraph" w:styleId="62">
    <w:name w:val="index heading"/>
    <w:basedOn w:val="1"/>
    <w:next w:val="63"/>
    <w:semiHidden/>
    <w:qFormat/>
    <w:uiPriority w:val="39"/>
    <w:rPr>
      <w:rFonts w:asciiTheme="majorHAnsi" w:hAnsiTheme="majorHAnsi" w:eastAsiaTheme="majorEastAsia" w:cstheme="majorBidi"/>
      <w:b/>
      <w:bCs/>
    </w:rPr>
  </w:style>
  <w:style w:type="paragraph" w:styleId="63">
    <w:name w:val="index 1"/>
    <w:basedOn w:val="1"/>
    <w:next w:val="1"/>
    <w:semiHidden/>
    <w:qFormat/>
    <w:uiPriority w:val="39"/>
    <w:pPr>
      <w:ind w:firstLine="0"/>
    </w:pPr>
  </w:style>
  <w:style w:type="paragraph" w:styleId="64">
    <w:name w:val="Subtitle"/>
    <w:basedOn w:val="1"/>
    <w:next w:val="1"/>
    <w:link w:val="289"/>
    <w:semiHidden/>
    <w:qFormat/>
    <w:uiPriority w:val="39"/>
    <w:pPr>
      <w:spacing w:before="240" w:after="60" w:line="312" w:lineRule="auto"/>
      <w:jc w:val="center"/>
      <w:outlineLvl w:val="1"/>
    </w:pPr>
    <w:rPr>
      <w:rFonts w:asciiTheme="minorHAnsi" w:hAnsiTheme="minorHAnsi" w:eastAsiaTheme="minorEastAsia"/>
      <w:b/>
      <w:bCs/>
      <w:kern w:val="28"/>
    </w:rPr>
  </w:style>
  <w:style w:type="paragraph" w:styleId="65">
    <w:name w:val="List Number 5"/>
    <w:basedOn w:val="1"/>
    <w:semiHidden/>
    <w:qFormat/>
    <w:uiPriority w:val="39"/>
    <w:pPr>
      <w:numPr>
        <w:ilvl w:val="0"/>
        <w:numId w:val="11"/>
      </w:numPr>
      <w:contextualSpacing/>
    </w:pPr>
  </w:style>
  <w:style w:type="paragraph" w:styleId="66">
    <w:name w:val="List"/>
    <w:basedOn w:val="1"/>
    <w:semiHidden/>
    <w:qFormat/>
    <w:uiPriority w:val="39"/>
    <w:pPr>
      <w:ind w:left="420" w:hanging="420"/>
      <w:contextualSpacing/>
    </w:pPr>
  </w:style>
  <w:style w:type="paragraph" w:styleId="67">
    <w:name w:val="footnote text"/>
    <w:basedOn w:val="1"/>
    <w:link w:val="291"/>
    <w:semiHidden/>
    <w:qFormat/>
    <w:uiPriority w:val="39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semiHidden/>
    <w:qFormat/>
    <w:uiPriority w:val="39"/>
    <w:pPr>
      <w:ind w:left="2100"/>
    </w:pPr>
  </w:style>
  <w:style w:type="paragraph" w:styleId="69">
    <w:name w:val="List 5"/>
    <w:basedOn w:val="1"/>
    <w:semiHidden/>
    <w:qFormat/>
    <w:uiPriority w:val="39"/>
    <w:pPr>
      <w:ind w:left="2100" w:hanging="420"/>
      <w:contextualSpacing/>
    </w:pPr>
  </w:style>
  <w:style w:type="paragraph" w:styleId="70">
    <w:name w:val="Body Text Indent 3"/>
    <w:basedOn w:val="1"/>
    <w:link w:val="425"/>
    <w:semiHidden/>
    <w:qFormat/>
    <w:uiPriority w:val="39"/>
    <w:pPr>
      <w:spacing w:after="120"/>
      <w:ind w:left="420"/>
    </w:pPr>
    <w:rPr>
      <w:sz w:val="16"/>
      <w:szCs w:val="16"/>
    </w:rPr>
  </w:style>
  <w:style w:type="paragraph" w:styleId="71">
    <w:name w:val="index 7"/>
    <w:basedOn w:val="1"/>
    <w:next w:val="1"/>
    <w:semiHidden/>
    <w:qFormat/>
    <w:uiPriority w:val="39"/>
    <w:pPr>
      <w:ind w:left="2520" w:firstLine="0"/>
    </w:pPr>
  </w:style>
  <w:style w:type="paragraph" w:styleId="72">
    <w:name w:val="index 9"/>
    <w:basedOn w:val="1"/>
    <w:next w:val="1"/>
    <w:semiHidden/>
    <w:qFormat/>
    <w:uiPriority w:val="39"/>
    <w:pPr>
      <w:ind w:left="3360" w:firstLine="0"/>
    </w:pPr>
  </w:style>
  <w:style w:type="paragraph" w:styleId="73">
    <w:name w:val="table of figures"/>
    <w:basedOn w:val="1"/>
    <w:next w:val="1"/>
    <w:semiHidden/>
    <w:qFormat/>
    <w:uiPriority w:val="39"/>
  </w:style>
  <w:style w:type="paragraph" w:styleId="74">
    <w:name w:val="toc 2"/>
    <w:basedOn w:val="1"/>
    <w:next w:val="1"/>
    <w:semiHidden/>
    <w:qFormat/>
    <w:uiPriority w:val="39"/>
    <w:pPr>
      <w:ind w:left="420"/>
    </w:pPr>
  </w:style>
  <w:style w:type="paragraph" w:styleId="75">
    <w:name w:val="toc 9"/>
    <w:basedOn w:val="1"/>
    <w:next w:val="1"/>
    <w:semiHidden/>
    <w:qFormat/>
    <w:uiPriority w:val="39"/>
    <w:pPr>
      <w:ind w:left="3360"/>
    </w:pPr>
  </w:style>
  <w:style w:type="paragraph" w:styleId="76">
    <w:name w:val="Body Text 2"/>
    <w:basedOn w:val="1"/>
    <w:link w:val="419"/>
    <w:semiHidden/>
    <w:qFormat/>
    <w:uiPriority w:val="39"/>
    <w:pPr>
      <w:spacing w:after="120" w:line="480" w:lineRule="auto"/>
    </w:pPr>
  </w:style>
  <w:style w:type="paragraph" w:styleId="77">
    <w:name w:val="List 4"/>
    <w:basedOn w:val="1"/>
    <w:semiHidden/>
    <w:qFormat/>
    <w:uiPriority w:val="39"/>
    <w:pPr>
      <w:ind w:left="1680" w:hanging="420"/>
      <w:contextualSpacing/>
    </w:pPr>
  </w:style>
  <w:style w:type="paragraph" w:styleId="78">
    <w:name w:val="List Continue 2"/>
    <w:basedOn w:val="1"/>
    <w:semiHidden/>
    <w:qFormat/>
    <w:uiPriority w:val="39"/>
    <w:pPr>
      <w:spacing w:after="120"/>
      <w:ind w:left="840"/>
      <w:contextualSpacing/>
    </w:pPr>
  </w:style>
  <w:style w:type="paragraph" w:styleId="79">
    <w:name w:val="Message Header"/>
    <w:basedOn w:val="1"/>
    <w:link w:val="414"/>
    <w:semiHidden/>
    <w:qFormat/>
    <w:uiPriority w:val="3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278"/>
    <w:semiHidden/>
    <w:qFormat/>
    <w:uiPriority w:val="39"/>
    <w:rPr>
      <w:rFonts w:ascii="Courier New" w:hAnsi="Courier New" w:cs="Courier New"/>
      <w:sz w:val="20"/>
      <w:szCs w:val="20"/>
    </w:rPr>
  </w:style>
  <w:style w:type="paragraph" w:styleId="81">
    <w:name w:val="Normal (Web)"/>
    <w:basedOn w:val="1"/>
    <w:semiHidden/>
    <w:qFormat/>
    <w:uiPriority w:val="39"/>
    <w:rPr>
      <w:rFonts w:ascii="Times New Roman" w:hAnsi="Times New Roman" w:cs="Times New Roman"/>
      <w:sz w:val="24"/>
      <w:szCs w:val="24"/>
    </w:rPr>
  </w:style>
  <w:style w:type="paragraph" w:styleId="82">
    <w:name w:val="List Continue 3"/>
    <w:basedOn w:val="1"/>
    <w:semiHidden/>
    <w:qFormat/>
    <w:uiPriority w:val="39"/>
    <w:pPr>
      <w:spacing w:after="120"/>
      <w:ind w:left="1260"/>
      <w:contextualSpacing/>
    </w:pPr>
  </w:style>
  <w:style w:type="paragraph" w:styleId="83">
    <w:name w:val="index 2"/>
    <w:basedOn w:val="1"/>
    <w:next w:val="1"/>
    <w:semiHidden/>
    <w:qFormat/>
    <w:uiPriority w:val="39"/>
    <w:pPr>
      <w:ind w:left="420" w:firstLine="0"/>
    </w:pPr>
  </w:style>
  <w:style w:type="paragraph" w:styleId="84">
    <w:name w:val="Title"/>
    <w:basedOn w:val="1"/>
    <w:next w:val="85"/>
    <w:link w:val="267"/>
    <w:qFormat/>
    <w:uiPriority w:val="5"/>
    <w:pPr>
      <w:spacing w:after="579" w:afterLines="100" w:line="579" w:lineRule="exact"/>
      <w:ind w:firstLine="0" w:firstLineChars="0"/>
      <w:contextualSpacing/>
      <w:jc w:val="center"/>
      <w:outlineLvl w:val="0"/>
    </w:pPr>
    <w:rPr>
      <w:rFonts w:ascii="方正小标宋简体" w:eastAsia="方正小标宋简体" w:cstheme="majorBidi"/>
      <w:bCs/>
      <w:sz w:val="44"/>
    </w:rPr>
  </w:style>
  <w:style w:type="paragraph" w:customStyle="1" w:styleId="85">
    <w:name w:val="主送机关"/>
    <w:basedOn w:val="1"/>
    <w:next w:val="1"/>
    <w:link w:val="250"/>
    <w:qFormat/>
    <w:uiPriority w:val="6"/>
    <w:pPr>
      <w:ind w:firstLine="0" w:firstLineChars="0"/>
    </w:pPr>
  </w:style>
  <w:style w:type="paragraph" w:styleId="86">
    <w:name w:val="annotation subject"/>
    <w:basedOn w:val="28"/>
    <w:next w:val="28"/>
    <w:link w:val="301"/>
    <w:semiHidden/>
    <w:qFormat/>
    <w:uiPriority w:val="39"/>
    <w:rPr>
      <w:b/>
      <w:bCs/>
    </w:rPr>
  </w:style>
  <w:style w:type="paragraph" w:styleId="87">
    <w:name w:val="Body Text First Indent"/>
    <w:basedOn w:val="34"/>
    <w:link w:val="421"/>
    <w:semiHidden/>
    <w:qFormat/>
    <w:uiPriority w:val="39"/>
    <w:pPr>
      <w:ind w:firstLine="420"/>
    </w:pPr>
  </w:style>
  <w:style w:type="paragraph" w:styleId="88">
    <w:name w:val="Body Text First Indent 2"/>
    <w:basedOn w:val="35"/>
    <w:link w:val="423"/>
    <w:semiHidden/>
    <w:qFormat/>
    <w:uiPriority w:val="39"/>
    <w:pPr>
      <w:ind w:firstLine="420"/>
    </w:pPr>
  </w:style>
  <w:style w:type="table" w:styleId="90">
    <w:name w:val="Table Grid"/>
    <w:basedOn w:val="89"/>
    <w:semiHidden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Theme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2">
    <w:name w:val="Table Colorful 1"/>
    <w:basedOn w:val="89"/>
    <w:semiHidden/>
    <w:qFormat/>
    <w:uiPriority w:val="39"/>
    <w:pPr>
      <w:widowControl w:val="0"/>
      <w:ind w:firstLine="632" w:firstLineChars="20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93">
    <w:name w:val="Table Colorful 2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94">
    <w:name w:val="Table Colorful 3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5">
    <w:name w:val="Table Elegant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96">
    <w:name w:val="Table Classic 1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2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3"/>
    <w:basedOn w:val="89"/>
    <w:semiHidden/>
    <w:qFormat/>
    <w:uiPriority w:val="39"/>
    <w:pPr>
      <w:widowControl w:val="0"/>
      <w:ind w:firstLine="632" w:firstLineChars="20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4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Simple 1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01">
    <w:name w:val="Table Simple 2"/>
    <w:basedOn w:val="89"/>
    <w:semiHidden/>
    <w:qFormat/>
    <w:uiPriority w:val="39"/>
    <w:pPr>
      <w:widowControl w:val="0"/>
      <w:ind w:firstLine="632" w:firstLineChars="200"/>
      <w:jc w:val="both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02">
    <w:name w:val="Table Simple 3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3">
    <w:name w:val="Table Subtle 1"/>
    <w:basedOn w:val="89"/>
    <w:semiHidden/>
    <w:qFormat/>
    <w:uiPriority w:val="39"/>
    <w:pPr>
      <w:widowControl w:val="0"/>
      <w:ind w:firstLine="632" w:firstLineChars="20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4">
    <w:name w:val="Table Subtle 2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3D effects 1"/>
    <w:basedOn w:val="89"/>
    <w:semiHidden/>
    <w:qFormat/>
    <w:uiPriority w:val="39"/>
    <w:pPr>
      <w:widowControl w:val="0"/>
      <w:ind w:firstLine="632" w:firstLineChars="20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06">
    <w:name w:val="Table 3D effects 2"/>
    <w:basedOn w:val="89"/>
    <w:semiHidden/>
    <w:qFormat/>
    <w:uiPriority w:val="39"/>
    <w:pPr>
      <w:widowControl w:val="0"/>
      <w:ind w:firstLine="632" w:firstLineChars="20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3D effects 3"/>
    <w:basedOn w:val="89"/>
    <w:semiHidden/>
    <w:qFormat/>
    <w:uiPriority w:val="39"/>
    <w:pPr>
      <w:widowControl w:val="0"/>
      <w:ind w:firstLine="632" w:firstLineChars="20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8">
    <w:name w:val="Table List 1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9">
    <w:name w:val="Table List 2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0">
    <w:name w:val="Table List 3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1">
    <w:name w:val="Table List 4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12">
    <w:name w:val="Table List 5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3">
    <w:name w:val="Table List 6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4">
    <w:name w:val="Table List 7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15">
    <w:name w:val="Table List 8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16">
    <w:name w:val="Table Contemporary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7">
    <w:name w:val="Table Columns 1"/>
    <w:basedOn w:val="89"/>
    <w:semiHidden/>
    <w:qFormat/>
    <w:uiPriority w:val="39"/>
    <w:pPr>
      <w:widowControl w:val="0"/>
      <w:ind w:firstLine="632" w:firstLineChars="20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8">
    <w:name w:val="Table Columns 2"/>
    <w:basedOn w:val="89"/>
    <w:semiHidden/>
    <w:qFormat/>
    <w:uiPriority w:val="39"/>
    <w:pPr>
      <w:widowControl w:val="0"/>
      <w:ind w:firstLine="632" w:firstLineChars="20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9">
    <w:name w:val="Table Columns 3"/>
    <w:basedOn w:val="89"/>
    <w:semiHidden/>
    <w:qFormat/>
    <w:uiPriority w:val="39"/>
    <w:pPr>
      <w:widowControl w:val="0"/>
      <w:ind w:firstLine="632" w:firstLineChars="20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0">
    <w:name w:val="Table Columns 4"/>
    <w:basedOn w:val="89"/>
    <w:semiHidden/>
    <w:qFormat/>
    <w:uiPriority w:val="39"/>
    <w:pPr>
      <w:widowControl w:val="0"/>
      <w:ind w:firstLine="632" w:firstLineChars="20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1">
    <w:name w:val="Table Columns 5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2">
    <w:name w:val="Table Grid 1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3">
    <w:name w:val="Table Grid 2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4">
    <w:name w:val="Table Grid 3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5">
    <w:name w:val="Table Grid 4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6">
    <w:name w:val="Table Grid 5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7">
    <w:name w:val="Table Grid 6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8">
    <w:name w:val="Table Grid 7"/>
    <w:basedOn w:val="89"/>
    <w:semiHidden/>
    <w:qFormat/>
    <w:uiPriority w:val="39"/>
    <w:pPr>
      <w:widowControl w:val="0"/>
      <w:ind w:firstLine="632" w:firstLineChars="20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9">
    <w:name w:val="Table Grid 8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0">
    <w:name w:val="Table Web 1"/>
    <w:basedOn w:val="89"/>
    <w:semiHidden/>
    <w:qFormat/>
    <w:uiPriority w:val="39"/>
    <w:pPr>
      <w:widowControl w:val="0"/>
      <w:ind w:firstLine="632" w:firstLineChars="20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1">
    <w:name w:val="Table Web 2"/>
    <w:basedOn w:val="89"/>
    <w:semiHidden/>
    <w:qFormat/>
    <w:uiPriority w:val="39"/>
    <w:pPr>
      <w:widowControl w:val="0"/>
      <w:ind w:firstLine="632" w:firstLineChars="20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2">
    <w:name w:val="Table Web 3"/>
    <w:basedOn w:val="89"/>
    <w:semiHidden/>
    <w:qFormat/>
    <w:uiPriority w:val="39"/>
    <w:pPr>
      <w:widowControl w:val="0"/>
      <w:ind w:firstLine="632" w:firstLineChars="20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3">
    <w:name w:val="Table Professional"/>
    <w:basedOn w:val="89"/>
    <w:semiHidden/>
    <w:qFormat/>
    <w:uiPriority w:val="39"/>
    <w:pPr>
      <w:widowControl w:val="0"/>
      <w:ind w:firstLine="632" w:firstLineChars="20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Light Shading"/>
    <w:basedOn w:val="89"/>
    <w:semiHidden/>
    <w:qFormat/>
    <w:uiPriority w:val="39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135">
    <w:name w:val="Light Shading Accent 1"/>
    <w:basedOn w:val="89"/>
    <w:semiHidden/>
    <w:qFormat/>
    <w:uiPriority w:val="39"/>
    <w:rPr>
      <w:color w:val="2E75B6" w:themeColor="accent1" w:themeShade="BF"/>
    </w:rPr>
    <w:tblPr>
      <w:tblBorders>
        <w:top w:val="single" w:color="5B9BD5" w:themeColor="accent1" w:sz="8" w:space="0"/>
        <w:bottom w:val="single" w:color="5B9BD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1" w:sz="8" w:space="0"/>
          <w:left w:val="nil"/>
          <w:bottom w:val="single" w:color="5B9BD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B9BD5" w:themeColor="accent1" w:sz="8" w:space="0"/>
          <w:left w:val="nil"/>
          <w:bottom w:val="single" w:color="5B9BD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136">
    <w:name w:val="Light Shading Accent 2"/>
    <w:basedOn w:val="89"/>
    <w:semiHidden/>
    <w:qFormat/>
    <w:uiPriority w:val="39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table" w:styleId="137">
    <w:name w:val="Light Shading Accent 3"/>
    <w:basedOn w:val="89"/>
    <w:semiHidden/>
    <w:qFormat/>
    <w:uiPriority w:val="39"/>
    <w:rPr>
      <w:color w:val="7C7C7C" w:themeColor="accent3" w:themeShade="BF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138">
    <w:name w:val="Light Shading Accent 4"/>
    <w:basedOn w:val="89"/>
    <w:semiHidden/>
    <w:qFormat/>
    <w:uiPriority w:val="39"/>
    <w:rPr>
      <w:color w:val="BF9000" w:themeColor="accent4" w:themeShade="BF"/>
    </w:rPr>
    <w:tblPr>
      <w:tblBorders>
        <w:top w:val="single" w:color="FFC000" w:themeColor="accent4" w:sz="8" w:space="0"/>
        <w:bottom w:val="single" w:color="FFC0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C000" w:themeColor="accent4" w:sz="8" w:space="0"/>
          <w:left w:val="nil"/>
          <w:bottom w:val="single" w:color="FFC0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C000" w:themeColor="accent4" w:sz="8" w:space="0"/>
          <w:left w:val="nil"/>
          <w:bottom w:val="single" w:color="FFC0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B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BF" w:themeFill="accent4" w:themeFillTint="3F"/>
      </w:tcPr>
    </w:tblStylePr>
  </w:style>
  <w:style w:type="table" w:styleId="139">
    <w:name w:val="Light Shading Accent 5"/>
    <w:basedOn w:val="89"/>
    <w:semiHidden/>
    <w:qFormat/>
    <w:uiPriority w:val="39"/>
    <w:rPr>
      <w:color w:val="2F5597" w:themeColor="accent5" w:themeShade="BF"/>
    </w:rPr>
    <w:tblPr>
      <w:tblBorders>
        <w:top w:val="single" w:color="4472C4" w:themeColor="accent5" w:sz="8" w:space="0"/>
        <w:bottom w:val="single" w:color="4472C4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5" w:sz="8" w:space="0"/>
          <w:left w:val="nil"/>
          <w:bottom w:val="single" w:color="4472C4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5" w:sz="8" w:space="0"/>
          <w:left w:val="nil"/>
          <w:bottom w:val="single" w:color="4472C4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5" w:themeFillTint="3F"/>
      </w:tcPr>
    </w:tblStylePr>
  </w:style>
  <w:style w:type="table" w:styleId="140">
    <w:name w:val="Light Shading Accent 6"/>
    <w:basedOn w:val="89"/>
    <w:semiHidden/>
    <w:qFormat/>
    <w:uiPriority w:val="39"/>
    <w:rPr>
      <w:color w:val="548235" w:themeColor="accent6" w:themeShade="BF"/>
    </w:rPr>
    <w:tblPr>
      <w:tblBorders>
        <w:top w:val="single" w:color="70AD47" w:themeColor="accent6" w:sz="8" w:space="0"/>
        <w:bottom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0AD47" w:themeColor="accent6" w:sz="8" w:space="0"/>
          <w:left w:val="nil"/>
          <w:bottom w:val="single" w:color="70AD47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0AD47" w:themeColor="accent6" w:sz="8" w:space="0"/>
          <w:left w:val="nil"/>
          <w:bottom w:val="single" w:color="70AD47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141">
    <w:name w:val="Light List"/>
    <w:basedOn w:val="89"/>
    <w:semiHidden/>
    <w:qFormat/>
    <w:uiPriority w:val="39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142">
    <w:name w:val="Light List Accent 1"/>
    <w:basedOn w:val="89"/>
    <w:semiHidden/>
    <w:qFormat/>
    <w:uiPriority w:val="39"/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Horz">
      <w:tblPr/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</w:style>
  <w:style w:type="table" w:styleId="143">
    <w:name w:val="Light List Accent 2"/>
    <w:basedOn w:val="89"/>
    <w:semiHidden/>
    <w:qFormat/>
    <w:uiPriority w:val="39"/>
    <w:tblPr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</w:style>
  <w:style w:type="table" w:styleId="144">
    <w:name w:val="Light List Accent 3"/>
    <w:basedOn w:val="89"/>
    <w:semiHidden/>
    <w:qFormat/>
    <w:uiPriority w:val="39"/>
    <w:tblPr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</w:style>
  <w:style w:type="table" w:styleId="145">
    <w:name w:val="Light List Accent 4"/>
    <w:basedOn w:val="89"/>
    <w:semiHidden/>
    <w:qFormat/>
    <w:uiPriority w:val="39"/>
    <w:tblPr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000" w:themeColor="accent4" w:sz="6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  <w:tblStylePr w:type="band1Horz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</w:style>
  <w:style w:type="table" w:styleId="146">
    <w:name w:val="Light List Accent 5"/>
    <w:basedOn w:val="89"/>
    <w:semiHidden/>
    <w:qFormat/>
    <w:uiPriority w:val="39"/>
    <w:tblPr>
      <w:tblBorders>
        <w:top w:val="single" w:color="4472C4" w:themeColor="accent5" w:sz="8" w:space="0"/>
        <w:left w:val="single" w:color="4472C4" w:themeColor="accent5" w:sz="8" w:space="0"/>
        <w:bottom w:val="single" w:color="4472C4" w:themeColor="accent5" w:sz="8" w:space="0"/>
        <w:right w:val="single" w:color="4472C4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5" w:sz="6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472C4" w:themeColor="accent5" w:sz="8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</w:tcBorders>
      </w:tcPr>
    </w:tblStylePr>
    <w:tblStylePr w:type="band1Horz">
      <w:tblPr/>
      <w:tcPr>
        <w:tcBorders>
          <w:top w:val="single" w:color="4472C4" w:themeColor="accent5" w:sz="8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</w:tcBorders>
      </w:tcPr>
    </w:tblStylePr>
  </w:style>
  <w:style w:type="table" w:styleId="147">
    <w:name w:val="Light List Accent 6"/>
    <w:basedOn w:val="89"/>
    <w:semiHidden/>
    <w:qFormat/>
    <w:uiPriority w:val="39"/>
    <w:tblPr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</w:style>
  <w:style w:type="table" w:styleId="148">
    <w:name w:val="Light Grid"/>
    <w:basedOn w:val="89"/>
    <w:semiHidden/>
    <w:qFormat/>
    <w:uiPriority w:val="39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49">
    <w:name w:val="Light Grid Accent 1"/>
    <w:basedOn w:val="89"/>
    <w:semiHidden/>
    <w:qFormat/>
    <w:uiPriority w:val="39"/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  <w:insideH w:val="single" w:color="5B9BD5" w:themeColor="accent1" w:sz="8" w:space="0"/>
        <w:insideV w:val="single" w:color="5B9BD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18" w:space="0"/>
          <w:right w:val="single" w:color="5B9BD5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Vert">
      <w:tblPr/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  <w:insideV w:val="single" w:sz="8" w:space="0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  <w:insideV w:val="single" w:sz="8" w:space="0"/>
        </w:tcBorders>
      </w:tcPr>
    </w:tblStylePr>
  </w:style>
  <w:style w:type="table" w:styleId="150">
    <w:name w:val="Light Grid Accent 2"/>
    <w:basedOn w:val="89"/>
    <w:semiHidden/>
    <w:qFormat/>
    <w:uiPriority w:val="39"/>
    <w:tblPr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C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sz="8" w:space="0"/>
        </w:tcBorders>
        <w:shd w:val="clear" w:color="auto" w:fill="FADECC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sz="8" w:space="0"/>
        </w:tcBorders>
      </w:tcPr>
    </w:tblStylePr>
  </w:style>
  <w:style w:type="table" w:styleId="151">
    <w:name w:val="Light Grid Accent 3"/>
    <w:basedOn w:val="89"/>
    <w:semiHidden/>
    <w:qFormat/>
    <w:uiPriority w:val="39"/>
    <w:tblPr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  <w:insideH w:val="single" w:color="A5A5A5" w:themeColor="accent3" w:sz="8" w:space="0"/>
        <w:insideV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18" w:space="0"/>
          <w:right w:val="single" w:color="A5A5A5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A5A5A5" w:themeColor="accent3" w:sz="6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</w:tcPr>
    </w:tblStylePr>
    <w:tblStylePr w:type="band1Vert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  <w:insideV w:val="single" w:sz="8" w:space="0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color="A5A5A5" w:themeColor="accent3" w:sz="8" w:space="0"/>
          <w:left w:val="single" w:color="A5A5A5" w:themeColor="accent3" w:sz="8" w:space="0"/>
          <w:bottom w:val="single" w:color="A5A5A5" w:themeColor="accent3" w:sz="8" w:space="0"/>
          <w:right w:val="single" w:color="A5A5A5" w:themeColor="accent3" w:sz="8" w:space="0"/>
          <w:insideV w:val="single" w:sz="8" w:space="0"/>
        </w:tcBorders>
      </w:tcPr>
    </w:tblStylePr>
  </w:style>
  <w:style w:type="table" w:styleId="152">
    <w:name w:val="Light Grid Accent 4"/>
    <w:basedOn w:val="89"/>
    <w:semiHidden/>
    <w:qFormat/>
    <w:uiPriority w:val="39"/>
    <w:tblPr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  <w:insideH w:val="single" w:color="FFC000" w:themeColor="accent4" w:sz="8" w:space="0"/>
        <w:insideV w:val="single" w:color="FFC0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18" w:space="0"/>
          <w:right w:val="single" w:color="FFC000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C000" w:themeColor="accent4" w:sz="6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</w:tcPr>
    </w:tblStylePr>
    <w:tblStylePr w:type="band1Vert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</w:tcBorders>
        <w:shd w:val="clear" w:color="auto" w:fill="FFEFBF" w:themeFill="accent4" w:themeFillTint="3F"/>
      </w:tcPr>
    </w:tblStylePr>
    <w:tblStylePr w:type="band1Horz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  <w:insideV w:val="single" w:sz="8" w:space="0"/>
        </w:tcBorders>
        <w:shd w:val="clear" w:color="auto" w:fill="FFEFBF" w:themeFill="accent4" w:themeFillTint="3F"/>
      </w:tcPr>
    </w:tblStylePr>
    <w:tblStylePr w:type="band2Horz">
      <w:tblPr/>
      <w:tcPr>
        <w:tcBorders>
          <w:top w:val="single" w:color="FFC000" w:themeColor="accent4" w:sz="8" w:space="0"/>
          <w:left w:val="single" w:color="FFC000" w:themeColor="accent4" w:sz="8" w:space="0"/>
          <w:bottom w:val="single" w:color="FFC000" w:themeColor="accent4" w:sz="8" w:space="0"/>
          <w:right w:val="single" w:color="FFC000" w:themeColor="accent4" w:sz="8" w:space="0"/>
          <w:insideV w:val="single" w:sz="8" w:space="0"/>
        </w:tcBorders>
      </w:tcPr>
    </w:tblStylePr>
  </w:style>
  <w:style w:type="table" w:styleId="153">
    <w:name w:val="Light Grid Accent 5"/>
    <w:basedOn w:val="89"/>
    <w:semiHidden/>
    <w:qFormat/>
    <w:uiPriority w:val="39"/>
    <w:tblPr>
      <w:tblBorders>
        <w:top w:val="single" w:color="4472C4" w:themeColor="accent5" w:sz="8" w:space="0"/>
        <w:left w:val="single" w:color="4472C4" w:themeColor="accent5" w:sz="8" w:space="0"/>
        <w:bottom w:val="single" w:color="4472C4" w:themeColor="accent5" w:sz="8" w:space="0"/>
        <w:right w:val="single" w:color="4472C4" w:themeColor="accent5" w:sz="8" w:space="0"/>
        <w:insideH w:val="single" w:color="4472C4" w:themeColor="accent5" w:sz="8" w:space="0"/>
        <w:insideV w:val="single" w:color="4472C4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5" w:sz="8" w:space="0"/>
          <w:left w:val="single" w:color="4472C4" w:themeColor="accent5" w:sz="8" w:space="0"/>
          <w:bottom w:val="single" w:color="4472C4" w:themeColor="accent5" w:sz="18" w:space="0"/>
          <w:right w:val="single" w:color="4472C4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472C4" w:themeColor="accent5" w:sz="6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472C4" w:themeColor="accent5" w:sz="8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</w:tcBorders>
      </w:tcPr>
    </w:tblStylePr>
    <w:tblStylePr w:type="band1Vert">
      <w:tblPr/>
      <w:tcPr>
        <w:tcBorders>
          <w:top w:val="single" w:color="4472C4" w:themeColor="accent5" w:sz="8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</w:tcBorders>
        <w:shd w:val="clear" w:color="auto" w:fill="D0DCF0" w:themeFill="accent5" w:themeFillTint="3F"/>
      </w:tcPr>
    </w:tblStylePr>
    <w:tblStylePr w:type="band1Horz">
      <w:tblPr/>
      <w:tcPr>
        <w:tcBorders>
          <w:top w:val="single" w:color="4472C4" w:themeColor="accent5" w:sz="8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  <w:insideV w:val="single" w:sz="8" w:space="0"/>
        </w:tcBorders>
        <w:shd w:val="clear" w:color="auto" w:fill="D0DCF0" w:themeFill="accent5" w:themeFillTint="3F"/>
      </w:tcPr>
    </w:tblStylePr>
    <w:tblStylePr w:type="band2Horz">
      <w:tblPr/>
      <w:tcPr>
        <w:tcBorders>
          <w:top w:val="single" w:color="4472C4" w:themeColor="accent5" w:sz="8" w:space="0"/>
          <w:left w:val="single" w:color="4472C4" w:themeColor="accent5" w:sz="8" w:space="0"/>
          <w:bottom w:val="single" w:color="4472C4" w:themeColor="accent5" w:sz="8" w:space="0"/>
          <w:right w:val="single" w:color="4472C4" w:themeColor="accent5" w:sz="8" w:space="0"/>
          <w:insideV w:val="single" w:sz="8" w:space="0"/>
        </w:tcBorders>
      </w:tcPr>
    </w:tblStylePr>
  </w:style>
  <w:style w:type="table" w:styleId="154">
    <w:name w:val="Light Grid Accent 6"/>
    <w:basedOn w:val="89"/>
    <w:semiHidden/>
    <w:qFormat/>
    <w:uiPriority w:val="39"/>
    <w:tblPr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sz="8" w:space="0"/>
        </w:tcBorders>
      </w:tcPr>
    </w:tblStylePr>
  </w:style>
  <w:style w:type="table" w:styleId="155">
    <w:name w:val="Medium Shading 1"/>
    <w:basedOn w:val="89"/>
    <w:semiHidden/>
    <w:qFormat/>
    <w:uiPriority w:val="39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6">
    <w:name w:val="Medium Shading 1 Accent 1"/>
    <w:basedOn w:val="89"/>
    <w:semiHidden/>
    <w:qFormat/>
    <w:uiPriority w:val="39"/>
    <w:tblPr>
      <w:tblBorders>
        <w:top w:val="single" w:color="84B4DF" w:themeColor="accent1" w:themeTint="BF" w:sz="8" w:space="0"/>
        <w:left w:val="single" w:color="84B4DF" w:themeColor="accent1" w:themeTint="BF" w:sz="8" w:space="0"/>
        <w:bottom w:val="single" w:color="84B4DF" w:themeColor="accent1" w:themeTint="BF" w:sz="8" w:space="0"/>
        <w:right w:val="single" w:color="84B4DF" w:themeColor="accent1" w:themeTint="BF" w:sz="8" w:space="0"/>
        <w:insideH w:val="single" w:color="84B4DF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84B4DF" w:themeColor="accent1" w:themeTint="BF" w:sz="8" w:space="0"/>
          <w:left w:val="single" w:color="84B4DF" w:themeColor="accent1" w:themeTint="BF" w:sz="8" w:space="0"/>
          <w:bottom w:val="single" w:color="84B4DF" w:themeColor="accent1" w:themeTint="BF" w:sz="8" w:space="0"/>
          <w:right w:val="single" w:color="84B4DF" w:themeColor="accent1" w:themeTint="BF" w:sz="8" w:space="0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4B4DF" w:themeColor="accent1" w:themeTint="BF" w:sz="6" w:space="0"/>
          <w:left w:val="single" w:color="84B4DF" w:themeColor="accent1" w:themeTint="BF" w:sz="8" w:space="0"/>
          <w:bottom w:val="single" w:color="84B4DF" w:themeColor="accent1" w:themeTint="BF" w:sz="8" w:space="0"/>
          <w:right w:val="single" w:color="84B4DF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7">
    <w:name w:val="Medium Shading 1 Accent 2"/>
    <w:basedOn w:val="89"/>
    <w:semiHidden/>
    <w:qFormat/>
    <w:uiPriority w:val="39"/>
    <w:tblPr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8">
    <w:name w:val="Medium Shading 1 Accent 3"/>
    <w:basedOn w:val="89"/>
    <w:semiHidden/>
    <w:qFormat/>
    <w:uiPriority w:val="39"/>
    <w:tblPr>
      <w:tblBorders>
        <w:top w:val="single" w:color="BBBBBB" w:themeColor="accent3" w:themeTint="BF" w:sz="8" w:space="0"/>
        <w:left w:val="single" w:color="BBBBBB" w:themeColor="accent3" w:themeTint="BF" w:sz="8" w:space="0"/>
        <w:bottom w:val="single" w:color="BBBBBB" w:themeColor="accent3" w:themeTint="BF" w:sz="8" w:space="0"/>
        <w:right w:val="single" w:color="BBBBBB" w:themeColor="accent3" w:themeTint="BF" w:sz="8" w:space="0"/>
        <w:insideH w:val="single" w:color="BBBBBB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BBBBB" w:themeColor="accent3" w:themeTint="BF" w:sz="8" w:space="0"/>
          <w:left w:val="single" w:color="BBBBBB" w:themeColor="accent3" w:themeTint="BF" w:sz="8" w:space="0"/>
          <w:bottom w:val="single" w:color="BBBBBB" w:themeColor="accent3" w:themeTint="BF" w:sz="8" w:space="0"/>
          <w:right w:val="single" w:color="BBBBBB" w:themeColor="accent3" w:themeTint="BF" w:sz="8" w:space="0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BBBBB" w:themeColor="accent3" w:themeTint="BF" w:sz="6" w:space="0"/>
          <w:left w:val="single" w:color="BBBBBB" w:themeColor="accent3" w:themeTint="BF" w:sz="8" w:space="0"/>
          <w:bottom w:val="single" w:color="BBBBBB" w:themeColor="accent3" w:themeTint="BF" w:sz="8" w:space="0"/>
          <w:right w:val="single" w:color="BBBBBB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9">
    <w:name w:val="Medium Shading 1 Accent 4"/>
    <w:basedOn w:val="89"/>
    <w:semiHidden/>
    <w:qFormat/>
    <w:uiPriority w:val="39"/>
    <w:tblPr>
      <w:tblBorders>
        <w:top w:val="single" w:color="FFCF3F" w:themeColor="accent4" w:themeTint="BF" w:sz="8" w:space="0"/>
        <w:left w:val="single" w:color="FFCF3F" w:themeColor="accent4" w:themeTint="BF" w:sz="8" w:space="0"/>
        <w:bottom w:val="single" w:color="FFCF3F" w:themeColor="accent4" w:themeTint="BF" w:sz="8" w:space="0"/>
        <w:right w:val="single" w:color="FFCF3F" w:themeColor="accent4" w:themeTint="BF" w:sz="8" w:space="0"/>
        <w:insideH w:val="single" w:color="FFCF3F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CF3F" w:themeColor="accent4" w:themeTint="BF" w:sz="8" w:space="0"/>
          <w:left w:val="single" w:color="FFCF3F" w:themeColor="accent4" w:themeTint="BF" w:sz="8" w:space="0"/>
          <w:bottom w:val="single" w:color="FFCF3F" w:themeColor="accent4" w:themeTint="BF" w:sz="8" w:space="0"/>
          <w:right w:val="single" w:color="FFCF3F" w:themeColor="accent4" w:themeTint="BF" w:sz="8" w:space="0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F3F" w:themeColor="accent4" w:themeTint="BF" w:sz="6" w:space="0"/>
          <w:left w:val="single" w:color="FFCF3F" w:themeColor="accent4" w:themeTint="BF" w:sz="8" w:space="0"/>
          <w:bottom w:val="single" w:color="FFCF3F" w:themeColor="accent4" w:themeTint="BF" w:sz="8" w:space="0"/>
          <w:right w:val="single" w:color="FFCF3F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B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B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0">
    <w:name w:val="Medium Shading 1 Accent 5"/>
    <w:basedOn w:val="89"/>
    <w:semiHidden/>
    <w:qFormat/>
    <w:uiPriority w:val="39"/>
    <w:tblPr>
      <w:tblBorders>
        <w:top w:val="single" w:color="7295D2" w:themeColor="accent5" w:themeTint="BF" w:sz="8" w:space="0"/>
        <w:left w:val="single" w:color="7295D2" w:themeColor="accent5" w:themeTint="BF" w:sz="8" w:space="0"/>
        <w:bottom w:val="single" w:color="7295D2" w:themeColor="accent5" w:themeTint="BF" w:sz="8" w:space="0"/>
        <w:right w:val="single" w:color="7295D2" w:themeColor="accent5" w:themeTint="BF" w:sz="8" w:space="0"/>
        <w:insideH w:val="single" w:color="7295D2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295D2" w:themeColor="accent5" w:themeTint="BF" w:sz="8" w:space="0"/>
          <w:left w:val="single" w:color="7295D2" w:themeColor="accent5" w:themeTint="BF" w:sz="8" w:space="0"/>
          <w:bottom w:val="single" w:color="7295D2" w:themeColor="accent5" w:themeTint="BF" w:sz="8" w:space="0"/>
          <w:right w:val="single" w:color="7295D2" w:themeColor="accent5" w:themeTint="BF" w:sz="8" w:space="0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themeColor="accent5" w:themeTint="BF" w:sz="6" w:space="0"/>
          <w:left w:val="single" w:color="7295D2" w:themeColor="accent5" w:themeTint="BF" w:sz="8" w:space="0"/>
          <w:bottom w:val="single" w:color="7295D2" w:themeColor="accent5" w:themeTint="BF" w:sz="8" w:space="0"/>
          <w:right w:val="single" w:color="7295D2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C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C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1">
    <w:name w:val="Medium Shading 1 Accent 6"/>
    <w:basedOn w:val="89"/>
    <w:semiHidden/>
    <w:qFormat/>
    <w:uiPriority w:val="39"/>
    <w:tblPr>
      <w:tblBorders>
        <w:top w:val="single" w:color="93C571" w:themeColor="accent6" w:themeTint="BF" w:sz="8" w:space="0"/>
        <w:left w:val="single" w:color="93C571" w:themeColor="accent6" w:themeTint="BF" w:sz="8" w:space="0"/>
        <w:bottom w:val="single" w:color="93C571" w:themeColor="accent6" w:themeTint="BF" w:sz="8" w:space="0"/>
        <w:right w:val="single" w:color="93C571" w:themeColor="accent6" w:themeTint="BF" w:sz="8" w:space="0"/>
        <w:insideH w:val="single" w:color="93C57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3C571" w:themeColor="accent6" w:themeTint="BF" w:sz="8" w:space="0"/>
          <w:left w:val="single" w:color="93C571" w:themeColor="accent6" w:themeTint="BF" w:sz="8" w:space="0"/>
          <w:bottom w:val="single" w:color="93C571" w:themeColor="accent6" w:themeTint="BF" w:sz="8" w:space="0"/>
          <w:right w:val="single" w:color="93C571" w:themeColor="accent6" w:themeTint="BF" w:sz="8" w:space="0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3C571" w:themeColor="accent6" w:themeTint="BF" w:sz="6" w:space="0"/>
          <w:left w:val="single" w:color="93C571" w:themeColor="accent6" w:themeTint="BF" w:sz="8" w:space="0"/>
          <w:bottom w:val="single" w:color="93C571" w:themeColor="accent6" w:themeTint="BF" w:sz="8" w:space="0"/>
          <w:right w:val="single" w:color="93C57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2">
    <w:name w:val="Medium Shading 2"/>
    <w:basedOn w:val="89"/>
    <w:semiHidden/>
    <w:qFormat/>
    <w:uiPriority w:val="39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3">
    <w:name w:val="Medium Shading 2 Accent 1"/>
    <w:basedOn w:val="89"/>
    <w:semiHidden/>
    <w:qFormat/>
    <w:uiPriority w:val="39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4">
    <w:name w:val="Medium Shading 2 Accent 2"/>
    <w:basedOn w:val="89"/>
    <w:semiHidden/>
    <w:qFormat/>
    <w:uiPriority w:val="39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5">
    <w:name w:val="Medium Shading 2 Accent 3"/>
    <w:basedOn w:val="89"/>
    <w:semiHidden/>
    <w:qFormat/>
    <w:uiPriority w:val="39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6">
    <w:name w:val="Medium Shading 2 Accent 4"/>
    <w:basedOn w:val="89"/>
    <w:semiHidden/>
    <w:qFormat/>
    <w:uiPriority w:val="39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7">
    <w:name w:val="Medium Shading 2 Accent 5"/>
    <w:basedOn w:val="89"/>
    <w:semiHidden/>
    <w:qFormat/>
    <w:uiPriority w:val="39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8">
    <w:name w:val="Medium Shading 2 Accent 6"/>
    <w:basedOn w:val="89"/>
    <w:semiHidden/>
    <w:qFormat/>
    <w:uiPriority w:val="39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69">
    <w:name w:val="Medium List 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70">
    <w:name w:val="Medium List 1 Accent 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5B9BD5" w:themeColor="accent1" w:sz="8" w:space="0"/>
        <w:bottom w:val="single" w:color="5B9BD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B9BD5" w:themeColor="accent1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5B9BD5" w:themeColor="accent1" w:sz="8" w:space="0"/>
          <w:bottom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B9BD5" w:themeColor="accent1" w:sz="8" w:space="0"/>
          <w:bottom w:val="single" w:color="5B9BD5" w:themeColor="accent1" w:sz="8" w:space="0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71">
    <w:name w:val="Medium List 1 Accent 2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ED7D31" w:themeColor="accent2" w:sz="8" w:space="0"/>
        <w:bottom w:val="single" w:color="ED7D31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D7D31" w:themeColor="accent2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ED7D31" w:themeColor="accent2" w:sz="8" w:space="0"/>
          <w:bottom w:val="single" w:color="ED7D31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D7D31" w:themeColor="accent2" w:sz="8" w:space="0"/>
          <w:bottom w:val="single" w:color="ED7D31" w:themeColor="accent2" w:sz="8" w:space="0"/>
        </w:tcBorders>
      </w:tcPr>
    </w:tblStylePr>
    <w:tblStylePr w:type="band1Vert">
      <w:tblPr/>
      <w:tcPr>
        <w:shd w:val="clear" w:color="auto" w:fill="FADECC" w:themeFill="accent2" w:themeFillTint="3F"/>
      </w:tcPr>
    </w:tblStylePr>
    <w:tblStylePr w:type="band1Horz">
      <w:tblPr/>
      <w:tcPr>
        <w:shd w:val="clear" w:color="auto" w:fill="FADECC" w:themeFill="accent2" w:themeFillTint="3F"/>
      </w:tcPr>
    </w:tblStylePr>
  </w:style>
  <w:style w:type="table" w:styleId="172">
    <w:name w:val="Medium List 1 Accent 3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A5A5A5" w:themeColor="accent3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A5A5A5" w:themeColor="accent3" w:sz="8" w:space="0"/>
          <w:bottom w:val="single" w:color="A5A5A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A5A5A5" w:themeColor="accent3" w:sz="8" w:space="0"/>
          <w:bottom w:val="single" w:color="A5A5A5" w:themeColor="accent3" w:sz="8" w:space="0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73">
    <w:name w:val="Medium List 1 Accent 4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FC000" w:themeColor="accent4" w:sz="8" w:space="0"/>
        <w:bottom w:val="single" w:color="FFC0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C000" w:themeColor="accent4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FFC000" w:themeColor="accent4" w:sz="8" w:space="0"/>
          <w:bottom w:val="single" w:color="FFC0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C000" w:themeColor="accent4" w:sz="8" w:space="0"/>
          <w:bottom w:val="single" w:color="FFC000" w:themeColor="accent4" w:sz="8" w:space="0"/>
        </w:tcBorders>
      </w:tcPr>
    </w:tblStylePr>
    <w:tblStylePr w:type="band1Vert">
      <w:tblPr/>
      <w:tcPr>
        <w:shd w:val="clear" w:color="auto" w:fill="FFEFBF" w:themeFill="accent4" w:themeFillTint="3F"/>
      </w:tcPr>
    </w:tblStylePr>
    <w:tblStylePr w:type="band1Horz">
      <w:tblPr/>
      <w:tcPr>
        <w:shd w:val="clear" w:color="auto" w:fill="FFEFBF" w:themeFill="accent4" w:themeFillTint="3F"/>
      </w:tcPr>
    </w:tblStylePr>
  </w:style>
  <w:style w:type="table" w:styleId="174">
    <w:name w:val="Medium List 1 Accent 5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472C4" w:themeColor="accent5" w:sz="8" w:space="0"/>
        <w:bottom w:val="single" w:color="4472C4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472C4" w:themeColor="accent5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4472C4" w:themeColor="accent5" w:sz="8" w:space="0"/>
          <w:bottom w:val="single" w:color="4472C4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472C4" w:themeColor="accent5" w:sz="8" w:space="0"/>
          <w:bottom w:val="single" w:color="4472C4" w:themeColor="accent5" w:sz="8" w:space="0"/>
        </w:tcBorders>
      </w:tcPr>
    </w:tblStylePr>
    <w:tblStylePr w:type="band1Vert">
      <w:tblPr/>
      <w:tcPr>
        <w:shd w:val="clear" w:color="auto" w:fill="D0DCF0" w:themeFill="accent5" w:themeFillTint="3F"/>
      </w:tcPr>
    </w:tblStylePr>
    <w:tblStylePr w:type="band1Horz">
      <w:tblPr/>
      <w:tcPr>
        <w:shd w:val="clear" w:color="auto" w:fill="D0DCF0" w:themeFill="accent5" w:themeFillTint="3F"/>
      </w:tcPr>
    </w:tblStylePr>
  </w:style>
  <w:style w:type="table" w:styleId="175">
    <w:name w:val="Medium List 1 Accent 6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70AD47" w:themeColor="accent6" w:sz="8" w:space="0"/>
        <w:bottom w:val="single" w:color="70AD47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0AD47" w:themeColor="accent6" w:sz="8" w:space="0"/>
        </w:tcBorders>
      </w:tcPr>
    </w:tblStylePr>
    <w:tblStylePr w:type="lastRow">
      <w:rPr>
        <w:b/>
        <w:bCs/>
        <w:color w:val="44546A" w:themeColor="text2"/>
        <w14:textFill>
          <w14:solidFill>
            <w14:schemeClr w14:val="tx2"/>
          </w14:solidFill>
        </w14:textFill>
      </w:rPr>
      <w:tblPr/>
      <w:tcPr>
        <w:tcBorders>
          <w:top w:val="single" w:color="70AD47" w:themeColor="accent6" w:sz="8" w:space="0"/>
          <w:bottom w:val="single" w:color="70AD47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0AD47" w:themeColor="accent6" w:sz="8" w:space="0"/>
          <w:bottom w:val="single" w:color="70AD47" w:themeColor="accent6" w:sz="8" w:space="0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176">
    <w:name w:val="Medium List 2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7">
    <w:name w:val="Medium List 2 Accent 1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B9BD5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B9BD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B9BD5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B9BD5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8">
    <w:name w:val="Medium List 2 Accent 2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ED7D31" w:themeColor="accent2" w:sz="8" w:space="0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D7D31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D7D31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9">
    <w:name w:val="Medium List 2 Accent 3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A5A5A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A5A5A5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A5A5A5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0">
    <w:name w:val="Medium List 2 Accent 4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C000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FC0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C000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C000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B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B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1">
    <w:name w:val="Medium List 2 Accent 5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472C4" w:themeColor="accent5" w:sz="8" w:space="0"/>
        <w:left w:val="single" w:color="4472C4" w:themeColor="accent5" w:sz="8" w:space="0"/>
        <w:bottom w:val="single" w:color="4472C4" w:themeColor="accent5" w:sz="8" w:space="0"/>
        <w:right w:val="single" w:color="4472C4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472C4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472C4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472C4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472C4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C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2">
    <w:name w:val="Medium List 2 Accent 6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0AD47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70AD47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0AD47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0AD47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3">
    <w:name w:val="Medium Grid 1"/>
    <w:basedOn w:val="89"/>
    <w:semiHidden/>
    <w:qFormat/>
    <w:uiPriority w:val="39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4">
    <w:name w:val="Medium Grid 1 Accent 1"/>
    <w:basedOn w:val="89"/>
    <w:semiHidden/>
    <w:qFormat/>
    <w:uiPriority w:val="39"/>
    <w:tblPr>
      <w:tblBorders>
        <w:top w:val="single" w:color="84B4DF" w:themeColor="accent1" w:themeTint="BF" w:sz="8" w:space="0"/>
        <w:left w:val="single" w:color="84B4DF" w:themeColor="accent1" w:themeTint="BF" w:sz="8" w:space="0"/>
        <w:bottom w:val="single" w:color="84B4DF" w:themeColor="accent1" w:themeTint="BF" w:sz="8" w:space="0"/>
        <w:right w:val="single" w:color="84B4DF" w:themeColor="accent1" w:themeTint="BF" w:sz="8" w:space="0"/>
        <w:insideH w:val="single" w:color="84B4DF" w:themeColor="accent1" w:themeTint="BF" w:sz="8" w:space="0"/>
        <w:insideV w:val="single" w:color="84B4DF" w:themeColor="accent1" w:themeTint="BF" w:sz="8" w:space="0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4B4DF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DEA" w:themeFill="accent1" w:themeFillTint="7F"/>
      </w:tcPr>
    </w:tblStylePr>
    <w:tblStylePr w:type="band1Horz">
      <w:tblPr/>
      <w:tcPr>
        <w:shd w:val="clear" w:color="auto" w:fill="ADCDEA" w:themeFill="accent1" w:themeFillTint="7F"/>
      </w:tcPr>
    </w:tblStylePr>
  </w:style>
  <w:style w:type="table" w:styleId="185">
    <w:name w:val="Medium Grid 1 Accent 2"/>
    <w:basedOn w:val="89"/>
    <w:semiHidden/>
    <w:qFormat/>
    <w:uiPriority w:val="39"/>
    <w:tblPr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  <w:insideV w:val="single" w:color="F19D64" w:themeColor="accent2" w:themeTint="BF" w:sz="8" w:space="0"/>
      </w:tblBorders>
    </w:tblPr>
    <w:tcPr>
      <w:shd w:val="clear" w:color="auto" w:fill="FADE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19D64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86">
    <w:name w:val="Medium Grid 1 Accent 3"/>
    <w:basedOn w:val="89"/>
    <w:semiHidden/>
    <w:qFormat/>
    <w:uiPriority w:val="39"/>
    <w:tblPr>
      <w:tblBorders>
        <w:top w:val="single" w:color="BBBBBB" w:themeColor="accent3" w:themeTint="BF" w:sz="8" w:space="0"/>
        <w:left w:val="single" w:color="BBBBBB" w:themeColor="accent3" w:themeTint="BF" w:sz="8" w:space="0"/>
        <w:bottom w:val="single" w:color="BBBBBB" w:themeColor="accent3" w:themeTint="BF" w:sz="8" w:space="0"/>
        <w:right w:val="single" w:color="BBBBBB" w:themeColor="accent3" w:themeTint="BF" w:sz="8" w:space="0"/>
        <w:insideH w:val="single" w:color="BBBBBB" w:themeColor="accent3" w:themeTint="BF" w:sz="8" w:space="0"/>
        <w:insideV w:val="single" w:color="BBBBBB" w:themeColor="accent3" w:themeTint="BF" w:sz="8" w:space="0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BBBBB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87">
    <w:name w:val="Medium Grid 1 Accent 4"/>
    <w:basedOn w:val="89"/>
    <w:semiHidden/>
    <w:qFormat/>
    <w:uiPriority w:val="39"/>
    <w:tblPr>
      <w:tblBorders>
        <w:top w:val="single" w:color="FFCF3F" w:themeColor="accent4" w:themeTint="BF" w:sz="8" w:space="0"/>
        <w:left w:val="single" w:color="FFCF3F" w:themeColor="accent4" w:themeTint="BF" w:sz="8" w:space="0"/>
        <w:bottom w:val="single" w:color="FFCF3F" w:themeColor="accent4" w:themeTint="BF" w:sz="8" w:space="0"/>
        <w:right w:val="single" w:color="FFCF3F" w:themeColor="accent4" w:themeTint="BF" w:sz="8" w:space="0"/>
        <w:insideH w:val="single" w:color="FFCF3F" w:themeColor="accent4" w:themeTint="BF" w:sz="8" w:space="0"/>
        <w:insideV w:val="single" w:color="FFCF3F" w:themeColor="accent4" w:themeTint="BF" w:sz="8" w:space="0"/>
      </w:tblBorders>
    </w:tblPr>
    <w:tcPr>
      <w:shd w:val="clear" w:color="auto" w:fill="FFEFB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CF3F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7F" w:themeFill="accent4" w:themeFillTint="7F"/>
      </w:tcPr>
    </w:tblStylePr>
    <w:tblStylePr w:type="band1Horz">
      <w:tblPr/>
      <w:tcPr>
        <w:shd w:val="clear" w:color="auto" w:fill="FFDF7F" w:themeFill="accent4" w:themeFillTint="7F"/>
      </w:tcPr>
    </w:tblStylePr>
  </w:style>
  <w:style w:type="table" w:styleId="188">
    <w:name w:val="Medium Grid 1 Accent 5"/>
    <w:basedOn w:val="89"/>
    <w:semiHidden/>
    <w:qFormat/>
    <w:uiPriority w:val="39"/>
    <w:tblPr>
      <w:tblBorders>
        <w:top w:val="single" w:color="7295D2" w:themeColor="accent5" w:themeTint="BF" w:sz="8" w:space="0"/>
        <w:left w:val="single" w:color="7295D2" w:themeColor="accent5" w:themeTint="BF" w:sz="8" w:space="0"/>
        <w:bottom w:val="single" w:color="7295D2" w:themeColor="accent5" w:themeTint="BF" w:sz="8" w:space="0"/>
        <w:right w:val="single" w:color="7295D2" w:themeColor="accent5" w:themeTint="BF" w:sz="8" w:space="0"/>
        <w:insideH w:val="single" w:color="7295D2" w:themeColor="accent5" w:themeTint="BF" w:sz="8" w:space="0"/>
        <w:insideV w:val="single" w:color="7295D2" w:themeColor="accent5" w:themeTint="BF" w:sz="8" w:space="0"/>
      </w:tblBorders>
    </w:tblPr>
    <w:tcPr>
      <w:shd w:val="clear" w:color="auto" w:fill="D0DC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295D2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89">
    <w:name w:val="Medium Grid 1 Accent 6"/>
    <w:basedOn w:val="89"/>
    <w:semiHidden/>
    <w:qFormat/>
    <w:uiPriority w:val="39"/>
    <w:tblPr>
      <w:tblBorders>
        <w:top w:val="single" w:color="93C571" w:themeColor="accent6" w:themeTint="BF" w:sz="8" w:space="0"/>
        <w:left w:val="single" w:color="93C571" w:themeColor="accent6" w:themeTint="BF" w:sz="8" w:space="0"/>
        <w:bottom w:val="single" w:color="93C571" w:themeColor="accent6" w:themeTint="BF" w:sz="8" w:space="0"/>
        <w:right w:val="single" w:color="93C571" w:themeColor="accent6" w:themeTint="BF" w:sz="8" w:space="0"/>
        <w:insideH w:val="single" w:color="93C571" w:themeColor="accent6" w:themeTint="BF" w:sz="8" w:space="0"/>
        <w:insideV w:val="single" w:color="93C571" w:themeColor="accent6" w:themeTint="BF" w:sz="8" w:space="0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3C57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1" w:themeFill="accent6" w:themeFillTint="7F"/>
      </w:tcPr>
    </w:tblStylePr>
    <w:tblStylePr w:type="band1Horz">
      <w:tblPr/>
      <w:tcPr>
        <w:shd w:val="clear" w:color="auto" w:fill="B7D8A1" w:themeFill="accent6" w:themeFillTint="7F"/>
      </w:tcPr>
    </w:tblStylePr>
  </w:style>
  <w:style w:type="table" w:styleId="190">
    <w:name w:val="Medium Grid 2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1">
    <w:name w:val="Medium Grid 2 Accent 1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  <w:insideH w:val="single" w:color="5B9BD5" w:themeColor="accent1" w:sz="8" w:space="0"/>
        <w:insideV w:val="single" w:color="5B9BD5" w:themeColor="accent1" w:sz="8" w:space="0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EF5FA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DEA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DCD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2">
    <w:name w:val="Medium Grid 2 Accent 2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cPr>
      <w:shd w:val="clear" w:color="auto" w:fill="FADECC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3">
    <w:name w:val="Medium Grid 2 Accent 3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A5A5A5" w:themeColor="accent3" w:sz="8" w:space="0"/>
        <w:left w:val="single" w:color="A5A5A5" w:themeColor="accent3" w:sz="8" w:space="0"/>
        <w:bottom w:val="single" w:color="A5A5A5" w:themeColor="accent3" w:sz="8" w:space="0"/>
        <w:right w:val="single" w:color="A5A5A5" w:themeColor="accent3" w:sz="8" w:space="0"/>
        <w:insideH w:val="single" w:color="A5A5A5" w:themeColor="accent3" w:sz="8" w:space="0"/>
        <w:insideV w:val="single" w:color="A5A5A5" w:themeColor="accent3" w:sz="8" w:space="0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ECEC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4">
    <w:name w:val="Medium Grid 2 Accent 4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FC000" w:themeColor="accent4" w:sz="8" w:space="0"/>
        <w:left w:val="single" w:color="FFC000" w:themeColor="accent4" w:sz="8" w:space="0"/>
        <w:bottom w:val="single" w:color="FFC000" w:themeColor="accent4" w:sz="8" w:space="0"/>
        <w:right w:val="single" w:color="FFC000" w:themeColor="accent4" w:sz="8" w:space="0"/>
        <w:insideH w:val="single" w:color="FFC000" w:themeColor="accent4" w:sz="8" w:space="0"/>
        <w:insideV w:val="single" w:color="FFC000" w:themeColor="accent4" w:sz="8" w:space="0"/>
      </w:tblBorders>
    </w:tblPr>
    <w:tcPr>
      <w:shd w:val="clear" w:color="auto" w:fill="FFEFBF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FF8E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C" w:themeFill="accent4" w:themeFillTint="33"/>
      </w:tcPr>
    </w:tblStylePr>
    <w:tblStylePr w:type="band1Vert">
      <w:tblPr/>
      <w:tcPr>
        <w:shd w:val="clear" w:color="auto" w:fill="FFDF7F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FDF7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5">
    <w:name w:val="Medium Grid 2 Accent 5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472C4" w:themeColor="accent5" w:sz="8" w:space="0"/>
        <w:left w:val="single" w:color="4472C4" w:themeColor="accent5" w:sz="8" w:space="0"/>
        <w:bottom w:val="single" w:color="4472C4" w:themeColor="accent5" w:sz="8" w:space="0"/>
        <w:right w:val="single" w:color="4472C4" w:themeColor="accent5" w:sz="8" w:space="0"/>
        <w:insideH w:val="single" w:color="4472C4" w:themeColor="accent5" w:sz="8" w:space="0"/>
        <w:insideV w:val="single" w:color="4472C4" w:themeColor="accent5" w:sz="8" w:space="0"/>
      </w:tblBorders>
    </w:tblPr>
    <w:tcPr>
      <w:shd w:val="clear" w:color="auto" w:fill="D0DC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6">
    <w:name w:val="Medium Grid 2 Accent 6"/>
    <w:basedOn w:val="89"/>
    <w:semiHidden/>
    <w:qFormat/>
    <w:uiPriority w:val="3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1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7D8A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97">
    <w:name w:val="Medium Grid 3"/>
    <w:basedOn w:val="89"/>
    <w:semiHidden/>
    <w:qFormat/>
    <w:uiPriority w:val="3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98">
    <w:name w:val="Medium Grid 3 Accent 1"/>
    <w:basedOn w:val="89"/>
    <w:semiHidden/>
    <w:qFormat/>
    <w:uiPriority w:val="3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DCDEA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DCDEA" w:themeFill="accent1" w:themeFillTint="7F"/>
      </w:tcPr>
    </w:tblStylePr>
  </w:style>
  <w:style w:type="table" w:styleId="199">
    <w:name w:val="Medium Grid 3 Accent 2"/>
    <w:basedOn w:val="89"/>
    <w:semiHidden/>
    <w:qFormat/>
    <w:uiPriority w:val="3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ADECC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6BE98" w:themeFill="accent2" w:themeFillTint="7F"/>
      </w:tcPr>
    </w:tblStylePr>
  </w:style>
  <w:style w:type="table" w:styleId="200">
    <w:name w:val="Medium Grid 3 Accent 3"/>
    <w:basedOn w:val="89"/>
    <w:semiHidden/>
    <w:qFormat/>
    <w:uiPriority w:val="3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2D2D2" w:themeFill="accent3" w:themeFillTint="7F"/>
      </w:tcPr>
    </w:tblStylePr>
  </w:style>
  <w:style w:type="table" w:styleId="201">
    <w:name w:val="Medium Grid 3 Accent 4"/>
    <w:basedOn w:val="89"/>
    <w:semiHidden/>
    <w:qFormat/>
    <w:uiPriority w:val="3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EFBF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DF7F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FDF7F" w:themeFill="accent4" w:themeFillTint="7F"/>
      </w:tcPr>
    </w:tblStylePr>
  </w:style>
  <w:style w:type="table" w:styleId="202">
    <w:name w:val="Medium Grid 3 Accent 5"/>
    <w:basedOn w:val="89"/>
    <w:semiHidden/>
    <w:qFormat/>
    <w:uiPriority w:val="3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0DC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1B8E1" w:themeFill="accent5" w:themeFillTint="7F"/>
      </w:tcPr>
    </w:tblStylePr>
  </w:style>
  <w:style w:type="table" w:styleId="203">
    <w:name w:val="Medium Grid 3 Accent 6"/>
    <w:basedOn w:val="89"/>
    <w:semiHidden/>
    <w:qFormat/>
    <w:uiPriority w:val="3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7D8A1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7D8A1" w:themeFill="accent6" w:themeFillTint="7F"/>
      </w:tcPr>
    </w:tblStylePr>
  </w:style>
  <w:style w:type="table" w:styleId="204">
    <w:name w:val="Dark List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205">
    <w:name w:val="Dark List Accent 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E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E75B5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E75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5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5B5" w:themeFill="accent1" w:themeFillShade="BF"/>
      </w:tcPr>
    </w:tblStylePr>
  </w:style>
  <w:style w:type="table" w:styleId="206">
    <w:name w:val="Dark List Accent 2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C55911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C5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5911" w:themeFill="accent2" w:themeFillShade="BF"/>
      </w:tcPr>
    </w:tblStylePr>
  </w:style>
  <w:style w:type="table" w:styleId="207">
    <w:name w:val="Dark List Accent 3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208">
    <w:name w:val="Dark List Accent 4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E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E8F00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E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8F00" w:themeFill="accent4" w:themeFillShade="BF"/>
      </w:tcPr>
    </w:tblStylePr>
  </w:style>
  <w:style w:type="table" w:styleId="209">
    <w:name w:val="Dark List Accent 5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F38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210">
    <w:name w:val="Dark List Accent 6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211">
    <w:name w:val="Colorful Shading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ED7D31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2">
    <w:name w:val="Colorful Shading Accent 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ED7D31" w:themeColor="accent2" w:sz="2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EF5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DEA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3">
    <w:name w:val="Colorful Shading Accent 2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ED7D31" w:themeColor="accent2" w:sz="2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D7D31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9D480D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9D480D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8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4">
    <w:name w:val="Colorful Shading Accent 3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FC000" w:themeColor="accent4" w:sz="2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C000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626262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626262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3" w:themeFillShade="99"/>
      </w:tcPr>
    </w:tblStylePr>
    <w:tblStylePr w:type="band1Vert">
      <w:tblPr/>
      <w:tcPr>
        <w:shd w:val="clear" w:color="auto" w:fill="DADADA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215">
    <w:name w:val="Colorful Shading Accent 4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A5A5A5" w:themeColor="accent3" w:sz="2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8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7F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6">
    <w:name w:val="Colorful Shading Accent 5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70AD47" w:themeColor="accent6" w:sz="2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0AD47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54378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54378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7">
    <w:name w:val="Colorful Shading Accent 6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472C4" w:themeColor="accent5" w:sz="2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472C4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1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218">
    <w:name w:val="Colorful List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D26012" w:themeFill="accent2" w:themeFillShade="CC"/>
      </w:tcPr>
    </w:tblStylePr>
    <w:tblStylePr w:type="lastRow">
      <w:rPr>
        <w:b/>
        <w:bCs/>
        <w:color w:val="D2601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19">
    <w:name w:val="Colorful List Accent 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EF5FA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D26012" w:themeFill="accent2" w:themeFillShade="CC"/>
      </w:tcPr>
    </w:tblStylePr>
    <w:tblStylePr w:type="lastRow">
      <w:rPr>
        <w:b/>
        <w:bCs/>
        <w:color w:val="D2601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220">
    <w:name w:val="Colorful List Accent 2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D26012" w:themeFill="accent2" w:themeFillShade="CC"/>
      </w:tcPr>
    </w:tblStylePr>
    <w:tblStylePr w:type="lastRow">
      <w:rPr>
        <w:b/>
        <w:bCs/>
        <w:color w:val="D2601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21">
    <w:name w:val="Colorful List Accent 3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CC9900" w:themeFill="accent4" w:themeFillShade="CC"/>
      </w:tcPr>
    </w:tblStylePr>
    <w:tblStylePr w:type="lastRow">
      <w:rPr>
        <w:b/>
        <w:bCs/>
        <w:color w:val="CC9A00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CECEC" w:themeFill="accent3" w:themeFillTint="33"/>
      </w:tcPr>
    </w:tblStylePr>
  </w:style>
  <w:style w:type="table" w:styleId="222">
    <w:name w:val="Colorful List Accent 4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FF8E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838383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BF" w:themeFill="accent4" w:themeFillTint="3F"/>
      </w:tcPr>
    </w:tblStylePr>
    <w:tblStylePr w:type="band1Horz">
      <w:tblPr/>
      <w:tcPr>
        <w:shd w:val="clear" w:color="auto" w:fill="FEF2CC" w:themeFill="accent4" w:themeFillTint="33"/>
      </w:tcPr>
    </w:tblStylePr>
  </w:style>
  <w:style w:type="table" w:styleId="223">
    <w:name w:val="Colorful List Accent 5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598A38" w:themeFill="accent6" w:themeFillShade="CC"/>
      </w:tcPr>
    </w:tblStylePr>
    <w:tblStylePr w:type="lastRow">
      <w:rPr>
        <w:b/>
        <w:bCs/>
        <w:color w:val="5A8A39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C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24">
    <w:name w:val="Colorful List Accent 6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25AA0" w:themeFill="accent5" w:themeFillShade="CC"/>
      </w:tcPr>
    </w:tblStylePr>
    <w:tblStylePr w:type="lastRow">
      <w:rPr>
        <w:b/>
        <w:bCs/>
        <w:color w:val="335AA1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225">
    <w:name w:val="Colorful Grid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226">
    <w:name w:val="Colorful Grid Accent 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2E75B5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2E75B5" w:themeFill="accent1" w:themeFillShade="BF"/>
      </w:tcPr>
    </w:tblStylePr>
    <w:tblStylePr w:type="band1Vert">
      <w:tblPr/>
      <w:tcPr>
        <w:shd w:val="clear" w:color="auto" w:fill="ADCDEA" w:themeFill="accent1" w:themeFillTint="7F"/>
      </w:tcPr>
    </w:tblStylePr>
    <w:tblStylePr w:type="band1Horz">
      <w:tblPr/>
      <w:tcPr>
        <w:shd w:val="clear" w:color="auto" w:fill="ADCDEA" w:themeFill="accent1" w:themeFillTint="7F"/>
      </w:tcPr>
    </w:tblStylePr>
  </w:style>
  <w:style w:type="table" w:styleId="227">
    <w:name w:val="Colorful Grid Accent 2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55911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5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228">
    <w:name w:val="Colorful Grid Accent 3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CECEC" w:themeFill="accent3" w:themeFillTint="33"/>
    </w:tcPr>
    <w:tblStylePr w:type="firstRow">
      <w:rPr>
        <w:b/>
        <w:bCs/>
      </w:rPr>
      <w:tblPr/>
      <w:tcPr>
        <w:shd w:val="clear" w:color="auto" w:fill="DADADA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ADADA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229">
    <w:name w:val="Colorful Grid Accent 4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E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BE8F00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BE8F00" w:themeFill="accent4" w:themeFillShade="BF"/>
      </w:tcPr>
    </w:tblStylePr>
    <w:tblStylePr w:type="band1Vert">
      <w:tblPr/>
      <w:tcPr>
        <w:shd w:val="clear" w:color="auto" w:fill="FFDF7F" w:themeFill="accent4" w:themeFillTint="7F"/>
      </w:tcPr>
    </w:tblStylePr>
    <w:tblStylePr w:type="band1Horz">
      <w:tblPr/>
      <w:tcPr>
        <w:shd w:val="clear" w:color="auto" w:fill="FFDF7F" w:themeFill="accent4" w:themeFillTint="7F"/>
      </w:tcPr>
    </w:tblStylePr>
  </w:style>
  <w:style w:type="table" w:styleId="230">
    <w:name w:val="Colorful Grid Accent 5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231">
    <w:name w:val="Colorful Grid Accent 6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1" w:themeFill="accent6" w:themeFillTint="7F"/>
      </w:tcPr>
    </w:tblStylePr>
    <w:tblStylePr w:type="band1Horz">
      <w:tblPr/>
      <w:tcPr>
        <w:shd w:val="clear" w:color="auto" w:fill="B7D8A1" w:themeFill="accent6" w:themeFillTint="7F"/>
      </w:tcPr>
    </w:tblStylePr>
  </w:style>
  <w:style w:type="character" w:styleId="233">
    <w:name w:val="Strong"/>
    <w:basedOn w:val="232"/>
    <w:semiHidden/>
    <w:qFormat/>
    <w:uiPriority w:val="39"/>
    <w:rPr>
      <w:b/>
      <w:bCs/>
    </w:rPr>
  </w:style>
  <w:style w:type="character" w:styleId="234">
    <w:name w:val="endnote reference"/>
    <w:basedOn w:val="232"/>
    <w:semiHidden/>
    <w:qFormat/>
    <w:uiPriority w:val="39"/>
    <w:rPr>
      <w:vertAlign w:val="superscript"/>
    </w:rPr>
  </w:style>
  <w:style w:type="character" w:styleId="235">
    <w:name w:val="page number"/>
    <w:basedOn w:val="232"/>
    <w:semiHidden/>
    <w:qFormat/>
    <w:uiPriority w:val="39"/>
  </w:style>
  <w:style w:type="character" w:styleId="236">
    <w:name w:val="FollowedHyperlink"/>
    <w:basedOn w:val="232"/>
    <w:semiHidden/>
    <w:qFormat/>
    <w:uiPriority w:val="3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7">
    <w:name w:val="Emphasis"/>
    <w:basedOn w:val="232"/>
    <w:semiHidden/>
    <w:qFormat/>
    <w:uiPriority w:val="39"/>
    <w:rPr>
      <w:i/>
      <w:iCs/>
    </w:rPr>
  </w:style>
  <w:style w:type="character" w:styleId="238">
    <w:name w:val="line number"/>
    <w:basedOn w:val="232"/>
    <w:semiHidden/>
    <w:qFormat/>
    <w:uiPriority w:val="39"/>
  </w:style>
  <w:style w:type="character" w:styleId="239">
    <w:name w:val="HTML Definition"/>
    <w:basedOn w:val="232"/>
    <w:semiHidden/>
    <w:qFormat/>
    <w:uiPriority w:val="39"/>
    <w:rPr>
      <w:i/>
      <w:iCs/>
    </w:rPr>
  </w:style>
  <w:style w:type="character" w:styleId="240">
    <w:name w:val="HTML Typewriter"/>
    <w:basedOn w:val="232"/>
    <w:semiHidden/>
    <w:qFormat/>
    <w:uiPriority w:val="39"/>
    <w:rPr>
      <w:rFonts w:ascii="Courier New" w:hAnsi="Courier New" w:cs="Courier New"/>
      <w:sz w:val="20"/>
      <w:szCs w:val="20"/>
    </w:rPr>
  </w:style>
  <w:style w:type="character" w:styleId="241">
    <w:name w:val="HTML Acronym"/>
    <w:basedOn w:val="232"/>
    <w:semiHidden/>
    <w:qFormat/>
    <w:uiPriority w:val="39"/>
  </w:style>
  <w:style w:type="character" w:styleId="242">
    <w:name w:val="HTML Variable"/>
    <w:basedOn w:val="232"/>
    <w:semiHidden/>
    <w:qFormat/>
    <w:uiPriority w:val="39"/>
    <w:rPr>
      <w:i/>
      <w:iCs/>
    </w:rPr>
  </w:style>
  <w:style w:type="character" w:styleId="243">
    <w:name w:val="Hyperlink"/>
    <w:basedOn w:val="232"/>
    <w:semiHidden/>
    <w:qFormat/>
    <w:uiPriority w:val="3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4">
    <w:name w:val="HTML Code"/>
    <w:basedOn w:val="232"/>
    <w:semiHidden/>
    <w:qFormat/>
    <w:uiPriority w:val="39"/>
    <w:rPr>
      <w:rFonts w:ascii="Courier New" w:hAnsi="Courier New" w:cs="Courier New"/>
      <w:sz w:val="20"/>
      <w:szCs w:val="20"/>
    </w:rPr>
  </w:style>
  <w:style w:type="character" w:styleId="245">
    <w:name w:val="annotation reference"/>
    <w:basedOn w:val="232"/>
    <w:semiHidden/>
    <w:qFormat/>
    <w:uiPriority w:val="39"/>
    <w:rPr>
      <w:sz w:val="21"/>
      <w:szCs w:val="21"/>
    </w:rPr>
  </w:style>
  <w:style w:type="character" w:styleId="246">
    <w:name w:val="HTML Cite"/>
    <w:basedOn w:val="232"/>
    <w:semiHidden/>
    <w:qFormat/>
    <w:uiPriority w:val="39"/>
    <w:rPr>
      <w:i/>
      <w:iCs/>
    </w:rPr>
  </w:style>
  <w:style w:type="character" w:styleId="247">
    <w:name w:val="footnote reference"/>
    <w:basedOn w:val="232"/>
    <w:semiHidden/>
    <w:qFormat/>
    <w:uiPriority w:val="39"/>
    <w:rPr>
      <w:vertAlign w:val="superscript"/>
    </w:rPr>
  </w:style>
  <w:style w:type="character" w:styleId="248">
    <w:name w:val="HTML Keyboard"/>
    <w:basedOn w:val="232"/>
    <w:semiHidden/>
    <w:qFormat/>
    <w:uiPriority w:val="39"/>
    <w:rPr>
      <w:rFonts w:ascii="Courier New" w:hAnsi="Courier New" w:cs="Courier New"/>
      <w:sz w:val="20"/>
      <w:szCs w:val="20"/>
    </w:rPr>
  </w:style>
  <w:style w:type="character" w:styleId="249">
    <w:name w:val="HTML Sample"/>
    <w:basedOn w:val="232"/>
    <w:semiHidden/>
    <w:qFormat/>
    <w:uiPriority w:val="39"/>
    <w:rPr>
      <w:rFonts w:ascii="Courier New" w:hAnsi="Courier New" w:cs="Courier New"/>
    </w:rPr>
  </w:style>
  <w:style w:type="character" w:customStyle="1" w:styleId="250">
    <w:name w:val="主送机关 字符"/>
    <w:basedOn w:val="232"/>
    <w:link w:val="85"/>
    <w:qFormat/>
    <w:uiPriority w:val="0"/>
    <w:rPr>
      <w:kern w:val="0"/>
    </w:rPr>
  </w:style>
  <w:style w:type="paragraph" w:customStyle="1" w:styleId="251">
    <w:name w:val="无公章-署名单位/成文日期"/>
    <w:basedOn w:val="1"/>
    <w:link w:val="252"/>
    <w:qFormat/>
    <w:uiPriority w:val="9"/>
    <w:pPr>
      <w:spacing w:before="579" w:beforeLines="100"/>
      <w:ind w:right="632" w:rightChars="200" w:firstLine="0" w:firstLineChars="0"/>
      <w:contextualSpacing/>
      <w:jc w:val="right"/>
      <w:outlineLvl w:val="0"/>
    </w:pPr>
  </w:style>
  <w:style w:type="character" w:customStyle="1" w:styleId="252">
    <w:name w:val="无公章-署名单位/成文日期 字符"/>
    <w:basedOn w:val="232"/>
    <w:link w:val="251"/>
    <w:qFormat/>
    <w:uiPriority w:val="0"/>
    <w:rPr>
      <w:kern w:val="0"/>
    </w:rPr>
  </w:style>
  <w:style w:type="paragraph" w:customStyle="1" w:styleId="253">
    <w:name w:val="有公章-成文日期"/>
    <w:basedOn w:val="1"/>
    <w:next w:val="1"/>
    <w:link w:val="254"/>
    <w:qFormat/>
    <w:uiPriority w:val="11"/>
    <w:pPr>
      <w:ind w:right="1264" w:rightChars="400" w:firstLine="0" w:firstLineChars="0"/>
      <w:jc w:val="right"/>
      <w:outlineLvl w:val="0"/>
    </w:pPr>
  </w:style>
  <w:style w:type="character" w:customStyle="1" w:styleId="254">
    <w:name w:val="有公章-成文日期 字符"/>
    <w:basedOn w:val="232"/>
    <w:link w:val="253"/>
    <w:qFormat/>
    <w:uiPriority w:val="0"/>
    <w:rPr>
      <w:kern w:val="0"/>
    </w:rPr>
  </w:style>
  <w:style w:type="paragraph" w:customStyle="1" w:styleId="255">
    <w:name w:val="附件-标题"/>
    <w:basedOn w:val="1"/>
    <w:next w:val="3"/>
    <w:link w:val="256"/>
    <w:qFormat/>
    <w:uiPriority w:val="13"/>
    <w:pPr>
      <w:spacing w:before="579" w:beforeLines="100" w:after="579" w:afterLines="100"/>
      <w:ind w:firstLine="0" w:firstLineChars="0"/>
      <w:contextualSpacing/>
      <w:jc w:val="center"/>
      <w:outlineLvl w:val="0"/>
    </w:pPr>
    <w:rPr>
      <w:rFonts w:ascii="方正小标宋简体" w:eastAsia="方正小标宋简体"/>
    </w:rPr>
  </w:style>
  <w:style w:type="character" w:customStyle="1" w:styleId="256">
    <w:name w:val="附件-标题 字符"/>
    <w:basedOn w:val="232"/>
    <w:link w:val="255"/>
    <w:qFormat/>
    <w:uiPriority w:val="0"/>
    <w:rPr>
      <w:rFonts w:ascii="方正小标宋简体" w:eastAsia="方正小标宋简体"/>
      <w:kern w:val="0"/>
    </w:rPr>
  </w:style>
  <w:style w:type="character" w:customStyle="1" w:styleId="257">
    <w:name w:val="Heading 5 Char"/>
    <w:basedOn w:val="232"/>
    <w:link w:val="7"/>
    <w:semiHidden/>
    <w:qFormat/>
    <w:uiPriority w:val="9"/>
    <w:rPr>
      <w:bCs/>
      <w:kern w:val="0"/>
      <w:szCs w:val="28"/>
    </w:rPr>
  </w:style>
  <w:style w:type="character" w:customStyle="1" w:styleId="258">
    <w:name w:val="Header Char"/>
    <w:basedOn w:val="232"/>
    <w:link w:val="57"/>
    <w:qFormat/>
    <w:uiPriority w:val="99"/>
    <w:rPr>
      <w:kern w:val="0"/>
      <w:sz w:val="18"/>
      <w:szCs w:val="18"/>
    </w:rPr>
  </w:style>
  <w:style w:type="character" w:customStyle="1" w:styleId="259">
    <w:name w:val="Footer Char"/>
    <w:basedOn w:val="232"/>
    <w:link w:val="55"/>
    <w:qFormat/>
    <w:uiPriority w:val="99"/>
    <w:rPr>
      <w:rFonts w:ascii="宋体" w:hAnsi="宋体" w:eastAsia="宋体"/>
      <w:kern w:val="0"/>
      <w:sz w:val="28"/>
      <w:szCs w:val="18"/>
    </w:rPr>
  </w:style>
  <w:style w:type="paragraph" w:customStyle="1" w:styleId="260">
    <w:name w:val="页脚-偶数页"/>
    <w:basedOn w:val="1"/>
    <w:link w:val="261"/>
    <w:qFormat/>
    <w:uiPriority w:val="17"/>
    <w:pPr>
      <w:ind w:left="316" w:leftChars="100" w:firstLine="0" w:firstLineChars="0"/>
      <w:jc w:val="left"/>
    </w:pPr>
    <w:rPr>
      <w:rFonts w:ascii="宋体" w:hAnsi="宋体" w:eastAsia="宋体"/>
      <w:sz w:val="28"/>
    </w:rPr>
  </w:style>
  <w:style w:type="character" w:customStyle="1" w:styleId="261">
    <w:name w:val="页脚-偶数页 字符"/>
    <w:basedOn w:val="232"/>
    <w:link w:val="260"/>
    <w:qFormat/>
    <w:uiPriority w:val="0"/>
    <w:rPr>
      <w:rFonts w:ascii="宋体" w:hAnsi="宋体" w:eastAsia="宋体"/>
      <w:kern w:val="0"/>
      <w:sz w:val="28"/>
    </w:rPr>
  </w:style>
  <w:style w:type="paragraph" w:customStyle="1" w:styleId="262">
    <w:name w:val="附件-附件顺序号"/>
    <w:basedOn w:val="1"/>
    <w:next w:val="255"/>
    <w:qFormat/>
    <w:uiPriority w:val="12"/>
    <w:pPr>
      <w:pageBreakBefore/>
      <w:numPr>
        <w:ilvl w:val="0"/>
        <w:numId w:val="1"/>
      </w:numPr>
      <w:ind w:firstLineChars="0"/>
      <w:jc w:val="left"/>
      <w:outlineLvl w:val="0"/>
    </w:pPr>
    <w:rPr>
      <w:rFonts w:ascii="黑体" w:hAnsi="黑体" w:eastAsia="黑体"/>
    </w:rPr>
  </w:style>
  <w:style w:type="character" w:customStyle="1" w:styleId="263">
    <w:name w:val="Heading 1 Char"/>
    <w:basedOn w:val="232"/>
    <w:link w:val="3"/>
    <w:qFormat/>
    <w:uiPriority w:val="9"/>
    <w:rPr>
      <w:rFonts w:ascii="黑体" w:hAnsi="黑体" w:eastAsia="黑体"/>
      <w:bCs/>
      <w:kern w:val="0"/>
      <w:szCs w:val="44"/>
    </w:rPr>
  </w:style>
  <w:style w:type="character" w:customStyle="1" w:styleId="264">
    <w:name w:val="Heading 2 Char"/>
    <w:basedOn w:val="232"/>
    <w:link w:val="4"/>
    <w:semiHidden/>
    <w:qFormat/>
    <w:uiPriority w:val="9"/>
    <w:rPr>
      <w:rFonts w:ascii="楷体" w:hAnsi="楷体" w:eastAsia="楷体" w:cstheme="majorBidi"/>
      <w:bCs/>
      <w:kern w:val="0"/>
    </w:rPr>
  </w:style>
  <w:style w:type="character" w:customStyle="1" w:styleId="265">
    <w:name w:val="Heading 3 Char"/>
    <w:basedOn w:val="232"/>
    <w:link w:val="5"/>
    <w:qFormat/>
    <w:uiPriority w:val="9"/>
    <w:rPr>
      <w:bCs/>
      <w:kern w:val="0"/>
    </w:rPr>
  </w:style>
  <w:style w:type="character" w:customStyle="1" w:styleId="266">
    <w:name w:val="Heading 4 Char"/>
    <w:basedOn w:val="232"/>
    <w:link w:val="6"/>
    <w:semiHidden/>
    <w:qFormat/>
    <w:uiPriority w:val="9"/>
    <w:rPr>
      <w:rFonts w:cstheme="majorBidi"/>
      <w:bCs/>
      <w:kern w:val="0"/>
      <w:szCs w:val="28"/>
    </w:rPr>
  </w:style>
  <w:style w:type="character" w:customStyle="1" w:styleId="267">
    <w:name w:val="Title Char"/>
    <w:basedOn w:val="232"/>
    <w:link w:val="84"/>
    <w:qFormat/>
    <w:uiPriority w:val="10"/>
    <w:rPr>
      <w:rFonts w:ascii="方正小标宋简体" w:eastAsia="方正小标宋简体" w:cstheme="majorBidi"/>
      <w:bCs/>
      <w:kern w:val="0"/>
      <w:sz w:val="44"/>
    </w:rPr>
  </w:style>
  <w:style w:type="paragraph" w:customStyle="1" w:styleId="268">
    <w:name w:val="附件说明-单一附件"/>
    <w:basedOn w:val="1"/>
    <w:next w:val="251"/>
    <w:link w:val="269"/>
    <w:qFormat/>
    <w:uiPriority w:val="7"/>
    <w:pPr>
      <w:spacing w:before="579" w:beforeLines="100"/>
      <w:ind w:left="1580" w:leftChars="200" w:hanging="948" w:hangingChars="300"/>
    </w:pPr>
  </w:style>
  <w:style w:type="character" w:customStyle="1" w:styleId="269">
    <w:name w:val="附件说明-单一附件 字符"/>
    <w:basedOn w:val="232"/>
    <w:link w:val="268"/>
    <w:qFormat/>
    <w:uiPriority w:val="0"/>
    <w:rPr>
      <w:kern w:val="0"/>
    </w:rPr>
  </w:style>
  <w:style w:type="paragraph" w:customStyle="1" w:styleId="270">
    <w:name w:val="有公章-署名单位"/>
    <w:basedOn w:val="1"/>
    <w:next w:val="253"/>
    <w:link w:val="271"/>
    <w:qFormat/>
    <w:uiPriority w:val="10"/>
    <w:pPr>
      <w:spacing w:before="1737" w:beforeLines="300"/>
      <w:ind w:firstLine="0" w:firstLineChars="0"/>
      <w:jc w:val="right"/>
      <w:outlineLvl w:val="0"/>
    </w:pPr>
  </w:style>
  <w:style w:type="character" w:customStyle="1" w:styleId="271">
    <w:name w:val="有公章-署名单位 字符"/>
    <w:basedOn w:val="232"/>
    <w:link w:val="270"/>
    <w:qFormat/>
    <w:uiPriority w:val="0"/>
    <w:rPr>
      <w:kern w:val="0"/>
    </w:rPr>
  </w:style>
  <w:style w:type="paragraph" w:customStyle="1" w:styleId="272">
    <w:name w:val="正文-无缩进"/>
    <w:basedOn w:val="1"/>
    <w:link w:val="273"/>
    <w:qFormat/>
    <w:uiPriority w:val="14"/>
    <w:pPr>
      <w:ind w:firstLine="0" w:firstLineChars="0"/>
    </w:pPr>
  </w:style>
  <w:style w:type="character" w:customStyle="1" w:styleId="273">
    <w:name w:val="正文-无缩进 字符"/>
    <w:basedOn w:val="232"/>
    <w:link w:val="272"/>
    <w:qFormat/>
    <w:uiPriority w:val="0"/>
    <w:rPr>
      <w:kern w:val="0"/>
    </w:rPr>
  </w:style>
  <w:style w:type="paragraph" w:customStyle="1" w:styleId="274">
    <w:name w:val="v20230323-样式版本"/>
    <w:basedOn w:val="1"/>
    <w:next w:val="1"/>
    <w:link w:val="275"/>
    <w:qFormat/>
    <w:uiPriority w:val="18"/>
    <w:pPr>
      <w:ind w:firstLine="640"/>
    </w:pPr>
    <w:rPr>
      <w:rFonts w:ascii="Times New Roman" w:hAnsi="Times New Roman" w:cs="Times New Roman"/>
    </w:rPr>
  </w:style>
  <w:style w:type="character" w:customStyle="1" w:styleId="275">
    <w:name w:val="v20230323-样式版本 字符"/>
    <w:basedOn w:val="232"/>
    <w:link w:val="274"/>
    <w:qFormat/>
    <w:uiPriority w:val="0"/>
    <w:rPr>
      <w:rFonts w:ascii="Times New Roman" w:hAnsi="Times New Roman" w:cs="Times New Roman"/>
      <w:kern w:val="0"/>
    </w:rPr>
  </w:style>
  <w:style w:type="character" w:customStyle="1" w:styleId="276">
    <w:name w:val="Mention1"/>
    <w:basedOn w:val="232"/>
    <w:semiHidden/>
    <w:qFormat/>
    <w:uiPriority w:val="39"/>
    <w:rPr>
      <w:color w:val="2B579A"/>
      <w:shd w:val="clear" w:color="auto" w:fill="E1DFDD"/>
    </w:rPr>
  </w:style>
  <w:style w:type="character" w:customStyle="1" w:styleId="277">
    <w:name w:val="HTML Address Char"/>
    <w:basedOn w:val="232"/>
    <w:link w:val="41"/>
    <w:semiHidden/>
    <w:qFormat/>
    <w:uiPriority w:val="99"/>
    <w:rPr>
      <w:i/>
      <w:iCs/>
      <w:kern w:val="0"/>
    </w:rPr>
  </w:style>
  <w:style w:type="character" w:customStyle="1" w:styleId="278">
    <w:name w:val="HTML Preformatted Char"/>
    <w:basedOn w:val="232"/>
    <w:link w:val="80"/>
    <w:semiHidden/>
    <w:qFormat/>
    <w:uiPriority w:val="99"/>
    <w:rPr>
      <w:rFonts w:ascii="Courier New" w:hAnsi="Courier New" w:cs="Courier New"/>
      <w:kern w:val="0"/>
      <w:sz w:val="20"/>
      <w:szCs w:val="20"/>
    </w:rPr>
  </w:style>
  <w:style w:type="paragraph" w:customStyle="1" w:styleId="279">
    <w:name w:val="TOC Heading1"/>
    <w:basedOn w:val="3"/>
    <w:next w:val="1"/>
    <w:semiHidden/>
    <w:qFormat/>
    <w:uiPriority w:val="39"/>
    <w:pPr>
      <w:numPr>
        <w:ilvl w:val="0"/>
        <w:numId w:val="0"/>
      </w:numPr>
      <w:spacing w:before="340" w:after="330" w:line="578" w:lineRule="auto"/>
      <w:ind w:firstLine="632" w:firstLineChars="200"/>
      <w:outlineLvl w:val="9"/>
    </w:pPr>
    <w:rPr>
      <w:rFonts w:ascii="仿宋" w:hAnsi="仿宋" w:eastAsia="仿宋"/>
      <w:b/>
      <w:kern w:val="44"/>
      <w:sz w:val="44"/>
    </w:rPr>
  </w:style>
  <w:style w:type="character" w:customStyle="1" w:styleId="280">
    <w:name w:val="Heading 6 Char"/>
    <w:basedOn w:val="232"/>
    <w:link w:val="8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4"/>
      <w:szCs w:val="24"/>
    </w:rPr>
  </w:style>
  <w:style w:type="character" w:customStyle="1" w:styleId="281">
    <w:name w:val="Heading 7 Char"/>
    <w:basedOn w:val="232"/>
    <w:link w:val="9"/>
    <w:semiHidden/>
    <w:qFormat/>
    <w:uiPriority w:val="9"/>
    <w:rPr>
      <w:b/>
      <w:bCs/>
      <w:kern w:val="0"/>
      <w:sz w:val="24"/>
      <w:szCs w:val="24"/>
    </w:rPr>
  </w:style>
  <w:style w:type="character" w:customStyle="1" w:styleId="282">
    <w:name w:val="Heading 8 Char"/>
    <w:basedOn w:val="232"/>
    <w:link w:val="10"/>
    <w:semiHidden/>
    <w:qFormat/>
    <w:uiPriority w:val="9"/>
    <w:rPr>
      <w:rFonts w:asciiTheme="majorHAnsi" w:hAnsiTheme="majorHAnsi" w:eastAsiaTheme="majorEastAsia" w:cstheme="majorBidi"/>
      <w:kern w:val="0"/>
      <w:sz w:val="24"/>
      <w:szCs w:val="24"/>
    </w:rPr>
  </w:style>
  <w:style w:type="character" w:customStyle="1" w:styleId="283">
    <w:name w:val="Heading 9 Char"/>
    <w:basedOn w:val="232"/>
    <w:link w:val="11"/>
    <w:semiHidden/>
    <w:qFormat/>
    <w:uiPriority w:val="9"/>
    <w:rPr>
      <w:rFonts w:asciiTheme="majorHAnsi" w:hAnsiTheme="majorHAnsi" w:eastAsiaTheme="majorEastAsia" w:cstheme="majorBidi"/>
      <w:kern w:val="0"/>
      <w:sz w:val="21"/>
      <w:szCs w:val="21"/>
    </w:rPr>
  </w:style>
  <w:style w:type="character" w:customStyle="1" w:styleId="284">
    <w:name w:val="Subtle Reference1"/>
    <w:basedOn w:val="232"/>
    <w:semiHidden/>
    <w:qFormat/>
    <w:uiPriority w:val="39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5">
    <w:name w:val="Subtle Emphasis1"/>
    <w:basedOn w:val="232"/>
    <w:semiHidden/>
    <w:qFormat/>
    <w:uiPriority w:val="3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6">
    <w:name w:val="Salutation Char"/>
    <w:basedOn w:val="232"/>
    <w:link w:val="30"/>
    <w:semiHidden/>
    <w:qFormat/>
    <w:uiPriority w:val="99"/>
    <w:rPr>
      <w:kern w:val="0"/>
    </w:rPr>
  </w:style>
  <w:style w:type="character" w:customStyle="1" w:styleId="287">
    <w:name w:val="Plain Text Char"/>
    <w:basedOn w:val="232"/>
    <w:link w:val="45"/>
    <w:semiHidden/>
    <w:qFormat/>
    <w:uiPriority w:val="99"/>
    <w:rPr>
      <w:rFonts w:hAnsi="Courier New" w:cs="Courier New" w:asciiTheme="minorEastAsia" w:eastAsiaTheme="minorEastAsia"/>
      <w:kern w:val="0"/>
    </w:rPr>
  </w:style>
  <w:style w:type="character" w:customStyle="1" w:styleId="288">
    <w:name w:val="E-mail Signature Char"/>
    <w:basedOn w:val="232"/>
    <w:link w:val="19"/>
    <w:semiHidden/>
    <w:qFormat/>
    <w:uiPriority w:val="99"/>
    <w:rPr>
      <w:kern w:val="0"/>
    </w:rPr>
  </w:style>
  <w:style w:type="character" w:customStyle="1" w:styleId="289">
    <w:name w:val="Subtitle Char"/>
    <w:basedOn w:val="232"/>
    <w:link w:val="64"/>
    <w:qFormat/>
    <w:uiPriority w:val="11"/>
    <w:rPr>
      <w:rFonts w:asciiTheme="minorHAnsi" w:hAnsiTheme="minorHAnsi" w:eastAsiaTheme="minorEastAsia"/>
      <w:b/>
      <w:bCs/>
      <w:kern w:val="28"/>
    </w:rPr>
  </w:style>
  <w:style w:type="character" w:customStyle="1" w:styleId="290">
    <w:name w:val="Macro Text Char"/>
    <w:basedOn w:val="232"/>
    <w:link w:val="2"/>
    <w:semiHidden/>
    <w:qFormat/>
    <w:uiPriority w:val="99"/>
    <w:rPr>
      <w:rFonts w:ascii="Courier New" w:hAnsi="Courier New" w:eastAsia="宋体" w:cs="Courier New"/>
      <w:kern w:val="0"/>
      <w:sz w:val="24"/>
      <w:szCs w:val="24"/>
    </w:rPr>
  </w:style>
  <w:style w:type="character" w:customStyle="1" w:styleId="291">
    <w:name w:val="Footnote Text Char"/>
    <w:basedOn w:val="232"/>
    <w:link w:val="67"/>
    <w:semiHidden/>
    <w:qFormat/>
    <w:uiPriority w:val="99"/>
    <w:rPr>
      <w:kern w:val="0"/>
      <w:sz w:val="18"/>
      <w:szCs w:val="18"/>
    </w:rPr>
  </w:style>
  <w:style w:type="character" w:customStyle="1" w:styleId="292">
    <w:name w:val="Closing Char"/>
    <w:basedOn w:val="232"/>
    <w:link w:val="32"/>
    <w:semiHidden/>
    <w:qFormat/>
    <w:uiPriority w:val="99"/>
    <w:rPr>
      <w:kern w:val="0"/>
    </w:rPr>
  </w:style>
  <w:style w:type="character" w:customStyle="1" w:styleId="293">
    <w:name w:val="Hashtag1"/>
    <w:basedOn w:val="232"/>
    <w:semiHidden/>
    <w:qFormat/>
    <w:uiPriority w:val="39"/>
    <w:rPr>
      <w:color w:val="2B579A"/>
      <w:shd w:val="clear" w:color="auto" w:fill="E1DFDD"/>
    </w:rPr>
  </w:style>
  <w:style w:type="paragraph" w:customStyle="1" w:styleId="294">
    <w:name w:val="List Paragraph"/>
    <w:basedOn w:val="1"/>
    <w:semiHidden/>
    <w:qFormat/>
    <w:uiPriority w:val="39"/>
    <w:pPr>
      <w:ind w:firstLine="420"/>
    </w:pPr>
  </w:style>
  <w:style w:type="character" w:customStyle="1" w:styleId="295">
    <w:name w:val="Intense Reference1"/>
    <w:basedOn w:val="232"/>
    <w:semiHidden/>
    <w:qFormat/>
    <w:uiPriority w:val="39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character" w:customStyle="1" w:styleId="296">
    <w:name w:val="Intense Emphasis1"/>
    <w:basedOn w:val="232"/>
    <w:semiHidden/>
    <w:qFormat/>
    <w:uiPriority w:val="39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customStyle="1" w:styleId="297">
    <w:name w:val="Intense Quote"/>
    <w:basedOn w:val="1"/>
    <w:next w:val="1"/>
    <w:link w:val="298"/>
    <w:semiHidden/>
    <w:qFormat/>
    <w:uiPriority w:val="39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298">
    <w:name w:val="Intense Quote Char"/>
    <w:basedOn w:val="232"/>
    <w:link w:val="297"/>
    <w:qFormat/>
    <w:uiPriority w:val="30"/>
    <w:rPr>
      <w:i/>
      <w:iCs/>
      <w:color w:val="5B9BD5" w:themeColor="accent1"/>
      <w:kern w:val="0"/>
      <w14:textFill>
        <w14:solidFill>
          <w14:schemeClr w14:val="accent1"/>
        </w14:solidFill>
      </w14:textFill>
    </w:rPr>
  </w:style>
  <w:style w:type="character" w:customStyle="1" w:styleId="299">
    <w:name w:val="Balloon Text Char"/>
    <w:basedOn w:val="232"/>
    <w:link w:val="54"/>
    <w:semiHidden/>
    <w:qFormat/>
    <w:uiPriority w:val="99"/>
    <w:rPr>
      <w:kern w:val="0"/>
      <w:sz w:val="18"/>
      <w:szCs w:val="18"/>
    </w:rPr>
  </w:style>
  <w:style w:type="character" w:customStyle="1" w:styleId="300">
    <w:name w:val="Comment Text Char"/>
    <w:basedOn w:val="232"/>
    <w:link w:val="28"/>
    <w:semiHidden/>
    <w:qFormat/>
    <w:uiPriority w:val="99"/>
    <w:rPr>
      <w:kern w:val="0"/>
    </w:rPr>
  </w:style>
  <w:style w:type="character" w:customStyle="1" w:styleId="301">
    <w:name w:val="Comment Subject Char"/>
    <w:basedOn w:val="300"/>
    <w:link w:val="86"/>
    <w:semiHidden/>
    <w:qFormat/>
    <w:uiPriority w:val="99"/>
    <w:rPr>
      <w:b/>
      <w:bCs/>
      <w:kern w:val="0"/>
    </w:rPr>
  </w:style>
  <w:style w:type="character" w:customStyle="1" w:styleId="302">
    <w:name w:val="Signature Char"/>
    <w:basedOn w:val="232"/>
    <w:link w:val="58"/>
    <w:semiHidden/>
    <w:qFormat/>
    <w:uiPriority w:val="99"/>
    <w:rPr>
      <w:kern w:val="0"/>
    </w:rPr>
  </w:style>
  <w:style w:type="table" w:customStyle="1" w:styleId="303">
    <w:name w:val="List Table 1 Light1"/>
    <w:basedOn w:val="89"/>
    <w:semiHidden/>
    <w:qFormat/>
    <w:uiPriority w:val="39"/>
    <w:tblStylePr w:type="firstRow">
      <w:rPr>
        <w:b/>
        <w:bCs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4">
    <w:name w:val="List Table 1 Light - Accent 11"/>
    <w:basedOn w:val="89"/>
    <w:semiHidden/>
    <w:qFormat/>
    <w:uiPriority w:val="39"/>
    <w:tblStylePr w:type="firstRow">
      <w:rPr>
        <w:b/>
        <w:bCs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305">
    <w:name w:val="List Table 1 Light - Accent 21"/>
    <w:basedOn w:val="89"/>
    <w:semiHidden/>
    <w:qFormat/>
    <w:uiPriority w:val="39"/>
    <w:tblStylePr w:type="firstRow">
      <w:rPr>
        <w:b/>
        <w:bCs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306">
    <w:name w:val="List Table 1 Light - Accent 31"/>
    <w:basedOn w:val="89"/>
    <w:semiHidden/>
    <w:qFormat/>
    <w:uiPriority w:val="39"/>
    <w:tblStylePr w:type="firstRow">
      <w:rPr>
        <w:b/>
        <w:bCs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  <w:bCs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307">
    <w:name w:val="List Table 1 Light - Accent 41"/>
    <w:basedOn w:val="89"/>
    <w:semiHidden/>
    <w:qFormat/>
    <w:uiPriority w:val="39"/>
    <w:tblStylePr w:type="firstRow">
      <w:rPr>
        <w:b/>
        <w:bCs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  <w:bCs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8">
    <w:name w:val="List Table 1 Light - Accent 51"/>
    <w:basedOn w:val="89"/>
    <w:semiHidden/>
    <w:qFormat/>
    <w:uiPriority w:val="39"/>
    <w:tblStylePr w:type="firstRow">
      <w:rPr>
        <w:b/>
        <w:bCs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  <w:bCs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09">
    <w:name w:val="List Table 1 Light - Accent 61"/>
    <w:basedOn w:val="89"/>
    <w:semiHidden/>
    <w:qFormat/>
    <w:uiPriority w:val="39"/>
    <w:tblStylePr w:type="firstRow">
      <w:rPr>
        <w:b/>
        <w:bCs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  <w:bCs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10">
    <w:name w:val="List Table 21"/>
    <w:basedOn w:val="89"/>
    <w:semiHidden/>
    <w:qFormat/>
    <w:uiPriority w:val="39"/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11">
    <w:name w:val="List Table 2 - Accent 11"/>
    <w:basedOn w:val="89"/>
    <w:semiHidden/>
    <w:qFormat/>
    <w:uiPriority w:val="39"/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312">
    <w:name w:val="List Table 2 - Accent 21"/>
    <w:basedOn w:val="89"/>
    <w:semiHidden/>
    <w:qFormat/>
    <w:uiPriority w:val="39"/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313">
    <w:name w:val="List Table 2 - Accent 31"/>
    <w:basedOn w:val="89"/>
    <w:semiHidden/>
    <w:qFormat/>
    <w:uiPriority w:val="39"/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314">
    <w:name w:val="List Table 2 - Accent 41"/>
    <w:basedOn w:val="89"/>
    <w:semiHidden/>
    <w:qFormat/>
    <w:uiPriority w:val="39"/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15">
    <w:name w:val="List Table 2 - Accent 51"/>
    <w:basedOn w:val="89"/>
    <w:semiHidden/>
    <w:qFormat/>
    <w:uiPriority w:val="39"/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6">
    <w:name w:val="List Table 2 - Accent 61"/>
    <w:basedOn w:val="89"/>
    <w:semiHidden/>
    <w:qFormat/>
    <w:uiPriority w:val="39"/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17">
    <w:name w:val="List Table 31"/>
    <w:basedOn w:val="89"/>
    <w:semiHidden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318">
    <w:name w:val="List Table 3 - Accent 11"/>
    <w:basedOn w:val="89"/>
    <w:semiHidden/>
    <w:qFormat/>
    <w:uiPriority w:val="39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319">
    <w:name w:val="List Table 3 - Accent 21"/>
    <w:basedOn w:val="89"/>
    <w:semiHidden/>
    <w:qFormat/>
    <w:uiPriority w:val="39"/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320">
    <w:name w:val="List Table 3 - Accent 31"/>
    <w:basedOn w:val="89"/>
    <w:semiHidden/>
    <w:qFormat/>
    <w:uiPriority w:val="39"/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321">
    <w:name w:val="List Table 3 - Accent 41"/>
    <w:basedOn w:val="89"/>
    <w:semiHidden/>
    <w:qFormat/>
    <w:uiPriority w:val="39"/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322">
    <w:name w:val="List Table 3 - Accent 51"/>
    <w:basedOn w:val="89"/>
    <w:semiHidden/>
    <w:qFormat/>
    <w:uiPriority w:val="39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323">
    <w:name w:val="List Table 3 - Accent 61"/>
    <w:basedOn w:val="89"/>
    <w:semiHidden/>
    <w:qFormat/>
    <w:uiPriority w:val="39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324">
    <w:name w:val="List Table 41"/>
    <w:basedOn w:val="89"/>
    <w:semiHidden/>
    <w:qFormat/>
    <w:uiPriority w:val="3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25">
    <w:name w:val="List Table 4 - Accent 11"/>
    <w:basedOn w:val="89"/>
    <w:semiHidden/>
    <w:qFormat/>
    <w:uiPriority w:val="39"/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326">
    <w:name w:val="List Table 4 - Accent 21"/>
    <w:basedOn w:val="89"/>
    <w:semiHidden/>
    <w:qFormat/>
    <w:uiPriority w:val="3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327">
    <w:name w:val="List Table 4 - Accent 31"/>
    <w:basedOn w:val="89"/>
    <w:semiHidden/>
    <w:qFormat/>
    <w:uiPriority w:val="39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328">
    <w:name w:val="List Table 4 - Accent 41"/>
    <w:basedOn w:val="89"/>
    <w:semiHidden/>
    <w:qFormat/>
    <w:uiPriority w:val="3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29">
    <w:name w:val="List Table 4 - Accent 51"/>
    <w:basedOn w:val="89"/>
    <w:semiHidden/>
    <w:qFormat/>
    <w:uiPriority w:val="39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30">
    <w:name w:val="List Table 4 - Accent 61"/>
    <w:basedOn w:val="89"/>
    <w:semiHidden/>
    <w:qFormat/>
    <w:uiPriority w:val="3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31">
    <w:name w:val="List Table 5 Dark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2">
    <w:name w:val="List Table 5 Dark - Accent 1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</w:tblPr>
    <w:tcPr>
      <w:shd w:val="clear" w:color="auto" w:fill="5B9BD5" w:themeFill="accent1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3">
    <w:name w:val="List Table 5 Dark - Accent 2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</w:tblPr>
    <w:tcPr>
      <w:shd w:val="clear" w:color="auto" w:fill="ED7D31" w:themeFill="accent2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4">
    <w:name w:val="List Table 5 Dark - Accent 3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</w:tblPr>
    <w:tcPr>
      <w:shd w:val="clear" w:color="auto" w:fill="A5A5A5" w:themeFill="accent3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5">
    <w:name w:val="List Table 5 Dark - Accent 4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</w:tblPr>
    <w:tcPr>
      <w:shd w:val="clear" w:color="auto" w:fill="FFC000" w:themeFill="accent4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6">
    <w:name w:val="List Table 5 Dark - Accent 5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</w:tblPr>
    <w:tcPr>
      <w:shd w:val="clear" w:color="auto" w:fill="4472C4" w:themeFill="accent5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7">
    <w:name w:val="List Table 5 Dark - Accent 61"/>
    <w:basedOn w:val="89"/>
    <w:semiHidden/>
    <w:qFormat/>
    <w:uiPriority w:val="39"/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</w:tblPr>
    <w:tcPr>
      <w:shd w:val="clear" w:color="auto" w:fill="70AD47" w:themeFill="accent6"/>
    </w:tcPr>
    <w:tblStylePr w:type="firstRow">
      <w:rPr>
        <w:b/>
        <w:bCs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338">
    <w:name w:val="List Table 6 Colorful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39">
    <w:name w:val="List Table 6 Colorful - Accent 11"/>
    <w:basedOn w:val="89"/>
    <w:semiHidden/>
    <w:qFormat/>
    <w:uiPriority w:val="39"/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bCs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340">
    <w:name w:val="List Table 6 Colorful - Accent 21"/>
    <w:basedOn w:val="89"/>
    <w:semiHidden/>
    <w:qFormat/>
    <w:uiPriority w:val="39"/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</w:tblPr>
    <w:tblStylePr w:type="firstRow">
      <w:rPr>
        <w:b/>
        <w:bCs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341">
    <w:name w:val="List Table 6 Colorful - Accent 31"/>
    <w:basedOn w:val="89"/>
    <w:semiHidden/>
    <w:qFormat/>
    <w:uiPriority w:val="39"/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</w:tblPr>
    <w:tblStylePr w:type="firstRow">
      <w:rPr>
        <w:b/>
        <w:bCs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342">
    <w:name w:val="List Table 6 Colorful - Accent 41"/>
    <w:basedOn w:val="89"/>
    <w:semiHidden/>
    <w:qFormat/>
    <w:uiPriority w:val="39"/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</w:tblPr>
    <w:tblStylePr w:type="firstRow">
      <w:rPr>
        <w:b/>
        <w:bCs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43">
    <w:name w:val="List Table 6 Colorful - Accent 51"/>
    <w:basedOn w:val="89"/>
    <w:semiHidden/>
    <w:qFormat/>
    <w:uiPriority w:val="39"/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</w:tblPr>
    <w:tblStylePr w:type="firstRow">
      <w:rPr>
        <w:b/>
        <w:bCs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44">
    <w:name w:val="List Table 6 Colorful - Accent 61"/>
    <w:basedOn w:val="89"/>
    <w:semiHidden/>
    <w:qFormat/>
    <w:uiPriority w:val="39"/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</w:tblPr>
    <w:tblStylePr w:type="firstRow">
      <w:rPr>
        <w:b/>
        <w:bCs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45">
    <w:name w:val="List Table 7 Colorful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6">
    <w:name w:val="List Table 7 Colorful - Accent 11"/>
    <w:basedOn w:val="89"/>
    <w:semiHidden/>
    <w:qFormat/>
    <w:uiPriority w:val="39"/>
    <w:rPr>
      <w:color w:val="2E75B6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7">
    <w:name w:val="List Table 7 Colorful - Accent 21"/>
    <w:basedOn w:val="89"/>
    <w:semiHidden/>
    <w:qFormat/>
    <w:uiPriority w:val="39"/>
    <w:rPr>
      <w:color w:val="C55A11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8">
    <w:name w:val="List Table 7 Colorful - Accent 31"/>
    <w:basedOn w:val="89"/>
    <w:semiHidden/>
    <w:qFormat/>
    <w:uiPriority w:val="39"/>
    <w:rPr>
      <w:color w:val="7C7C7C" w:themeColor="accent3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49">
    <w:name w:val="List Table 7 Colorful - Accent 41"/>
    <w:basedOn w:val="89"/>
    <w:semiHidden/>
    <w:qFormat/>
    <w:uiPriority w:val="39"/>
    <w:rPr>
      <w:color w:val="BF9000" w:themeColor="accent4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50">
    <w:name w:val="List Table 7 Colorful - Accent 51"/>
    <w:basedOn w:val="89"/>
    <w:semiHidden/>
    <w:qFormat/>
    <w:uiPriority w:val="39"/>
    <w:rPr>
      <w:color w:val="2F5597" w:themeColor="accent5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51">
    <w:name w:val="List Table 7 Colorful - Accent 61"/>
    <w:basedOn w:val="89"/>
    <w:semiHidden/>
    <w:qFormat/>
    <w:uiPriority w:val="39"/>
    <w:rPr>
      <w:color w:val="548235" w:themeColor="accent6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52">
    <w:name w:val="Date Char"/>
    <w:basedOn w:val="232"/>
    <w:link w:val="50"/>
    <w:semiHidden/>
    <w:qFormat/>
    <w:uiPriority w:val="99"/>
    <w:rPr>
      <w:kern w:val="0"/>
    </w:rPr>
  </w:style>
  <w:style w:type="character" w:customStyle="1" w:styleId="353">
    <w:name w:val="Book Title1"/>
    <w:basedOn w:val="232"/>
    <w:semiHidden/>
    <w:qFormat/>
    <w:uiPriority w:val="39"/>
    <w:rPr>
      <w:b/>
      <w:bCs/>
      <w:i/>
      <w:iCs/>
      <w:spacing w:val="5"/>
    </w:rPr>
  </w:style>
  <w:style w:type="paragraph" w:customStyle="1" w:styleId="354">
    <w:name w:val="Bibliography1"/>
    <w:basedOn w:val="1"/>
    <w:next w:val="1"/>
    <w:semiHidden/>
    <w:qFormat/>
    <w:uiPriority w:val="39"/>
  </w:style>
  <w:style w:type="table" w:customStyle="1" w:styleId="355">
    <w:name w:val="Grid Table 1 Light1"/>
    <w:basedOn w:val="89"/>
    <w:semiHidden/>
    <w:qFormat/>
    <w:uiPriority w:val="39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6">
    <w:name w:val="Grid Table 1 Light - Accent 11"/>
    <w:basedOn w:val="89"/>
    <w:semiHidden/>
    <w:qFormat/>
    <w:uiPriority w:val="39"/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7">
    <w:name w:val="Grid Table 1 Light - Accent 21"/>
    <w:basedOn w:val="89"/>
    <w:semiHidden/>
    <w:qFormat/>
    <w:uiPriority w:val="39"/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</w:tblPr>
    <w:tblStylePr w:type="firstRow">
      <w:rPr>
        <w:b/>
        <w:bCs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8">
    <w:name w:val="Grid Table 1 Light - Accent 31"/>
    <w:basedOn w:val="89"/>
    <w:semiHidden/>
    <w:qFormat/>
    <w:uiPriority w:val="39"/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</w:tblPr>
    <w:tblStylePr w:type="firstRow">
      <w:rPr>
        <w:b/>
        <w:bCs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9">
    <w:name w:val="Grid Table 1 Light - Accent 41"/>
    <w:basedOn w:val="89"/>
    <w:semiHidden/>
    <w:qFormat/>
    <w:uiPriority w:val="39"/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60">
    <w:name w:val="Grid Table 1 Light - Accent 51"/>
    <w:basedOn w:val="89"/>
    <w:semiHidden/>
    <w:qFormat/>
    <w:uiPriority w:val="39"/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61">
    <w:name w:val="Grid Table 1 Light - Accent 61"/>
    <w:basedOn w:val="89"/>
    <w:semiHidden/>
    <w:qFormat/>
    <w:uiPriority w:val="39"/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62">
    <w:name w:val="Grid Table 21"/>
    <w:basedOn w:val="89"/>
    <w:semiHidden/>
    <w:qFormat/>
    <w:uiPriority w:val="39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63">
    <w:name w:val="Grid Table 2 - Accent 11"/>
    <w:basedOn w:val="89"/>
    <w:semiHidden/>
    <w:qFormat/>
    <w:uiPriority w:val="39"/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364">
    <w:name w:val="Grid Table 2 - Accent 21"/>
    <w:basedOn w:val="89"/>
    <w:semiHidden/>
    <w:qFormat/>
    <w:uiPriority w:val="39"/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365">
    <w:name w:val="Grid Table 2 - Accent 31"/>
    <w:basedOn w:val="89"/>
    <w:semiHidden/>
    <w:qFormat/>
    <w:uiPriority w:val="39"/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366">
    <w:name w:val="Grid Table 2 - Accent 41"/>
    <w:basedOn w:val="89"/>
    <w:semiHidden/>
    <w:qFormat/>
    <w:uiPriority w:val="39"/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67">
    <w:name w:val="Grid Table 2 - Accent 51"/>
    <w:basedOn w:val="89"/>
    <w:semiHidden/>
    <w:qFormat/>
    <w:uiPriority w:val="39"/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68">
    <w:name w:val="Grid Table 2 - Accent 61"/>
    <w:basedOn w:val="89"/>
    <w:semiHidden/>
    <w:qFormat/>
    <w:uiPriority w:val="39"/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69">
    <w:name w:val="Grid Table 31"/>
    <w:basedOn w:val="89"/>
    <w:semiHidden/>
    <w:qFormat/>
    <w:uiPriority w:val="3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70">
    <w:name w:val="Grid Table 3 - Accent 11"/>
    <w:basedOn w:val="89"/>
    <w:semiHidden/>
    <w:qFormat/>
    <w:uiPriority w:val="39"/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71">
    <w:name w:val="Grid Table 3 - Accent 21"/>
    <w:basedOn w:val="89"/>
    <w:semiHidden/>
    <w:qFormat/>
    <w:uiPriority w:val="3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72">
    <w:name w:val="Grid Table 3 - Accent 31"/>
    <w:basedOn w:val="89"/>
    <w:semiHidden/>
    <w:qFormat/>
    <w:uiPriority w:val="39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73">
    <w:name w:val="Grid Table 3 - Accent 41"/>
    <w:basedOn w:val="89"/>
    <w:semiHidden/>
    <w:qFormat/>
    <w:uiPriority w:val="3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4">
    <w:name w:val="Grid Table 3 - Accent 51"/>
    <w:basedOn w:val="89"/>
    <w:semiHidden/>
    <w:qFormat/>
    <w:uiPriority w:val="39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75">
    <w:name w:val="Grid Table 3 - Accent 61"/>
    <w:basedOn w:val="89"/>
    <w:semiHidden/>
    <w:qFormat/>
    <w:uiPriority w:val="3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76">
    <w:name w:val="Grid Table 41"/>
    <w:basedOn w:val="89"/>
    <w:semiHidden/>
    <w:qFormat/>
    <w:uiPriority w:val="3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77">
    <w:name w:val="Grid Table 4 - Accent 11"/>
    <w:basedOn w:val="89"/>
    <w:semiHidden/>
    <w:qFormat/>
    <w:uiPriority w:val="39"/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378">
    <w:name w:val="Grid Table 4 - Accent 21"/>
    <w:basedOn w:val="89"/>
    <w:semiHidden/>
    <w:qFormat/>
    <w:uiPriority w:val="3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379">
    <w:name w:val="Grid Table 4 - Accent 31"/>
    <w:basedOn w:val="89"/>
    <w:semiHidden/>
    <w:qFormat/>
    <w:uiPriority w:val="39"/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380">
    <w:name w:val="Grid Table 4 - Accent 41"/>
    <w:basedOn w:val="89"/>
    <w:semiHidden/>
    <w:qFormat/>
    <w:uiPriority w:val="39"/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81">
    <w:name w:val="Grid Table 4 - Accent 51"/>
    <w:basedOn w:val="89"/>
    <w:semiHidden/>
    <w:qFormat/>
    <w:uiPriority w:val="39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82">
    <w:name w:val="Grid Table 4 - Accent 61"/>
    <w:basedOn w:val="89"/>
    <w:semiHidden/>
    <w:qFormat/>
    <w:uiPriority w:val="3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83">
    <w:name w:val="Grid Table 5 Dark1"/>
    <w:basedOn w:val="89"/>
    <w:semiHidden/>
    <w:qFormat/>
    <w:uiPriority w:val="3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384">
    <w:name w:val="Grid Table 5 Dark - Accent 11"/>
    <w:basedOn w:val="89"/>
    <w:semiHidden/>
    <w:qFormat/>
    <w:uiPriority w:val="3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385">
    <w:name w:val="Grid Table 5 Dark - Accent 21"/>
    <w:basedOn w:val="89"/>
    <w:semiHidden/>
    <w:qFormat/>
    <w:uiPriority w:val="3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386">
    <w:name w:val="Grid Table 5 Dark - Accent 31"/>
    <w:basedOn w:val="89"/>
    <w:semiHidden/>
    <w:qFormat/>
    <w:uiPriority w:val="3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ECEC" w:themeFill="accent3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387">
    <w:name w:val="Grid Table 5 Dark - Accent 41"/>
    <w:basedOn w:val="89"/>
    <w:semiHidden/>
    <w:qFormat/>
    <w:uiPriority w:val="3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2CC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388">
    <w:name w:val="Grid Table 5 Dark - Accent 51"/>
    <w:basedOn w:val="89"/>
    <w:semiHidden/>
    <w:qFormat/>
    <w:uiPriority w:val="3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389">
    <w:name w:val="Grid Table 5 Dark - Accent 61"/>
    <w:basedOn w:val="89"/>
    <w:semiHidden/>
    <w:qFormat/>
    <w:uiPriority w:val="39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390">
    <w:name w:val="Grid Table 6 Colorful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91">
    <w:name w:val="Grid Table 6 Colorful - Accent 11"/>
    <w:basedOn w:val="89"/>
    <w:semiHidden/>
    <w:qFormat/>
    <w:uiPriority w:val="39"/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392">
    <w:name w:val="Grid Table 6 Colorful - Accent 21"/>
    <w:basedOn w:val="89"/>
    <w:semiHidden/>
    <w:qFormat/>
    <w:uiPriority w:val="39"/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  <w:bCs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393">
    <w:name w:val="Grid Table 6 Colorful - Accent 31"/>
    <w:basedOn w:val="89"/>
    <w:semiHidden/>
    <w:qFormat/>
    <w:uiPriority w:val="39"/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394">
    <w:name w:val="Grid Table 6 Colorful - Accent 41"/>
    <w:basedOn w:val="89"/>
    <w:semiHidden/>
    <w:qFormat/>
    <w:uiPriority w:val="39"/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95">
    <w:name w:val="Grid Table 6 Colorful - Accent 51"/>
    <w:basedOn w:val="89"/>
    <w:semiHidden/>
    <w:qFormat/>
    <w:uiPriority w:val="39"/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96">
    <w:name w:val="Grid Table 6 Colorful - Accent 61"/>
    <w:basedOn w:val="89"/>
    <w:semiHidden/>
    <w:qFormat/>
    <w:uiPriority w:val="39"/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97">
    <w:name w:val="Grid Table 7 Colorful1"/>
    <w:basedOn w:val="89"/>
    <w:semiHidden/>
    <w:qFormat/>
    <w:uiPriority w:val="39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98">
    <w:name w:val="Grid Table 7 Colorful - Accent 11"/>
    <w:basedOn w:val="89"/>
    <w:semiHidden/>
    <w:qFormat/>
    <w:uiPriority w:val="39"/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99">
    <w:name w:val="Grid Table 7 Colorful - Accent 21"/>
    <w:basedOn w:val="89"/>
    <w:semiHidden/>
    <w:qFormat/>
    <w:uiPriority w:val="39"/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400">
    <w:name w:val="Grid Table 7 Colorful - Accent 31"/>
    <w:basedOn w:val="89"/>
    <w:semiHidden/>
    <w:qFormat/>
    <w:uiPriority w:val="39"/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401">
    <w:name w:val="Grid Table 7 Colorful - Accent 41"/>
    <w:basedOn w:val="89"/>
    <w:semiHidden/>
    <w:qFormat/>
    <w:uiPriority w:val="39"/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402">
    <w:name w:val="Grid Table 7 Colorful - Accent 51"/>
    <w:basedOn w:val="89"/>
    <w:semiHidden/>
    <w:qFormat/>
    <w:uiPriority w:val="39"/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403">
    <w:name w:val="Grid Table 7 Colorful - Accent 61"/>
    <w:basedOn w:val="89"/>
    <w:semiHidden/>
    <w:qFormat/>
    <w:uiPriority w:val="39"/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404">
    <w:name w:val="Table Grid Light1"/>
    <w:basedOn w:val="89"/>
    <w:semiHidden/>
    <w:qFormat/>
    <w:uiPriority w:val="39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405">
    <w:name w:val="Endnote Text Char"/>
    <w:basedOn w:val="232"/>
    <w:link w:val="52"/>
    <w:semiHidden/>
    <w:qFormat/>
    <w:uiPriority w:val="99"/>
    <w:rPr>
      <w:kern w:val="0"/>
    </w:rPr>
  </w:style>
  <w:style w:type="character" w:customStyle="1" w:styleId="406">
    <w:name w:val="Unresolved Mention1"/>
    <w:basedOn w:val="232"/>
    <w:semiHidden/>
    <w:qFormat/>
    <w:uiPriority w:val="39"/>
    <w:rPr>
      <w:color w:val="605E5C"/>
      <w:shd w:val="clear" w:color="auto" w:fill="E1DFDD"/>
    </w:rPr>
  </w:style>
  <w:style w:type="character" w:customStyle="1" w:styleId="407">
    <w:name w:val="Document Map Char"/>
    <w:basedOn w:val="232"/>
    <w:link w:val="26"/>
    <w:semiHidden/>
    <w:qFormat/>
    <w:uiPriority w:val="99"/>
    <w:rPr>
      <w:rFonts w:ascii="Microsoft YaHei UI" w:eastAsia="Microsoft YaHei UI"/>
      <w:kern w:val="0"/>
      <w:sz w:val="18"/>
      <w:szCs w:val="18"/>
    </w:rPr>
  </w:style>
  <w:style w:type="table" w:customStyle="1" w:styleId="408">
    <w:name w:val="Plain Table 11"/>
    <w:basedOn w:val="89"/>
    <w:semiHidden/>
    <w:qFormat/>
    <w:uiPriority w:val="39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409">
    <w:name w:val="Plain Table 21"/>
    <w:basedOn w:val="89"/>
    <w:semiHidden/>
    <w:qFormat/>
    <w:uiPriority w:val="3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410">
    <w:name w:val="Plain Table 31"/>
    <w:basedOn w:val="89"/>
    <w:semiHidden/>
    <w:qFormat/>
    <w:uiPriority w:val="39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411">
    <w:name w:val="Plain Table 41"/>
    <w:basedOn w:val="89"/>
    <w:semiHidden/>
    <w:qFormat/>
    <w:uiPriority w:val="39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412">
    <w:name w:val="Plain Table 51"/>
    <w:basedOn w:val="89"/>
    <w:semiHidden/>
    <w:qFormat/>
    <w:uiPriority w:val="39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paragraph" w:customStyle="1" w:styleId="413">
    <w:name w:val="No Spacing"/>
    <w:semiHidden/>
    <w:qFormat/>
    <w:uiPriority w:val="39"/>
    <w:pPr>
      <w:widowControl w:val="0"/>
      <w:ind w:firstLine="632" w:firstLineChars="200"/>
      <w:jc w:val="both"/>
    </w:pPr>
    <w:rPr>
      <w:rFonts w:ascii="仿宋" w:hAnsi="仿宋" w:eastAsia="仿宋" w:cstheme="minorBidi"/>
      <w:sz w:val="32"/>
      <w:szCs w:val="32"/>
      <w:lang w:val="en-US" w:eastAsia="zh-CN" w:bidi="ar-SA"/>
    </w:rPr>
  </w:style>
  <w:style w:type="character" w:customStyle="1" w:styleId="414">
    <w:name w:val="Message Header Char"/>
    <w:basedOn w:val="232"/>
    <w:link w:val="79"/>
    <w:semiHidden/>
    <w:qFormat/>
    <w:uiPriority w:val="99"/>
    <w:rPr>
      <w:rFonts w:asciiTheme="majorHAnsi" w:hAnsiTheme="majorHAnsi" w:eastAsiaTheme="majorEastAsia" w:cstheme="majorBidi"/>
      <w:kern w:val="0"/>
      <w:sz w:val="24"/>
      <w:szCs w:val="24"/>
      <w:shd w:val="pct20" w:color="auto" w:fill="auto"/>
    </w:rPr>
  </w:style>
  <w:style w:type="paragraph" w:customStyle="1" w:styleId="415">
    <w:name w:val="Quote"/>
    <w:basedOn w:val="1"/>
    <w:next w:val="1"/>
    <w:link w:val="416"/>
    <w:semiHidden/>
    <w:qFormat/>
    <w:uiPriority w:val="3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16">
    <w:name w:val="Quote Char"/>
    <w:basedOn w:val="232"/>
    <w:link w:val="415"/>
    <w:qFormat/>
    <w:uiPriority w:val="29"/>
    <w:rPr>
      <w:i/>
      <w:iCs/>
      <w:color w:val="404040" w:themeColor="text1" w:themeTint="BF"/>
      <w:kern w:val="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17">
    <w:name w:val="Placeholder Text"/>
    <w:basedOn w:val="232"/>
    <w:semiHidden/>
    <w:qFormat/>
    <w:uiPriority w:val="39"/>
    <w:rPr>
      <w:color w:val="808080"/>
    </w:rPr>
  </w:style>
  <w:style w:type="character" w:customStyle="1" w:styleId="418">
    <w:name w:val="Body Text Char"/>
    <w:basedOn w:val="232"/>
    <w:link w:val="34"/>
    <w:semiHidden/>
    <w:qFormat/>
    <w:uiPriority w:val="99"/>
    <w:rPr>
      <w:kern w:val="0"/>
    </w:rPr>
  </w:style>
  <w:style w:type="character" w:customStyle="1" w:styleId="419">
    <w:name w:val="Body Text 2 Char"/>
    <w:basedOn w:val="232"/>
    <w:link w:val="76"/>
    <w:semiHidden/>
    <w:qFormat/>
    <w:uiPriority w:val="99"/>
    <w:rPr>
      <w:kern w:val="0"/>
    </w:rPr>
  </w:style>
  <w:style w:type="character" w:customStyle="1" w:styleId="420">
    <w:name w:val="Body Text 3 Char"/>
    <w:basedOn w:val="232"/>
    <w:link w:val="31"/>
    <w:semiHidden/>
    <w:qFormat/>
    <w:uiPriority w:val="99"/>
    <w:rPr>
      <w:kern w:val="0"/>
      <w:sz w:val="16"/>
      <w:szCs w:val="16"/>
    </w:rPr>
  </w:style>
  <w:style w:type="character" w:customStyle="1" w:styleId="421">
    <w:name w:val="Body Text First Indent Char"/>
    <w:basedOn w:val="418"/>
    <w:link w:val="87"/>
    <w:semiHidden/>
    <w:qFormat/>
    <w:uiPriority w:val="99"/>
    <w:rPr>
      <w:kern w:val="0"/>
    </w:rPr>
  </w:style>
  <w:style w:type="character" w:customStyle="1" w:styleId="422">
    <w:name w:val="Body Text Indent Char"/>
    <w:basedOn w:val="232"/>
    <w:link w:val="35"/>
    <w:semiHidden/>
    <w:qFormat/>
    <w:uiPriority w:val="99"/>
    <w:rPr>
      <w:kern w:val="0"/>
    </w:rPr>
  </w:style>
  <w:style w:type="character" w:customStyle="1" w:styleId="423">
    <w:name w:val="Body Text First Indent 2 Char"/>
    <w:basedOn w:val="422"/>
    <w:link w:val="88"/>
    <w:semiHidden/>
    <w:qFormat/>
    <w:uiPriority w:val="99"/>
    <w:rPr>
      <w:kern w:val="0"/>
    </w:rPr>
  </w:style>
  <w:style w:type="character" w:customStyle="1" w:styleId="424">
    <w:name w:val="Body Text Indent 2 Char"/>
    <w:basedOn w:val="232"/>
    <w:link w:val="51"/>
    <w:semiHidden/>
    <w:qFormat/>
    <w:uiPriority w:val="99"/>
    <w:rPr>
      <w:kern w:val="0"/>
    </w:rPr>
  </w:style>
  <w:style w:type="character" w:customStyle="1" w:styleId="425">
    <w:name w:val="Body Text Indent 3 Char"/>
    <w:basedOn w:val="232"/>
    <w:link w:val="70"/>
    <w:semiHidden/>
    <w:qFormat/>
    <w:uiPriority w:val="99"/>
    <w:rPr>
      <w:kern w:val="0"/>
      <w:sz w:val="16"/>
      <w:szCs w:val="16"/>
    </w:rPr>
  </w:style>
  <w:style w:type="character" w:customStyle="1" w:styleId="426">
    <w:name w:val="Smart Hyperlink1"/>
    <w:basedOn w:val="232"/>
    <w:semiHidden/>
    <w:qFormat/>
    <w:uiPriority w:val="39"/>
    <w:rPr>
      <w:u w:val="dotted"/>
    </w:rPr>
  </w:style>
  <w:style w:type="character" w:customStyle="1" w:styleId="427">
    <w:name w:val="SmartLink1"/>
    <w:basedOn w:val="232"/>
    <w:semiHidden/>
    <w:qFormat/>
    <w:uiPriority w:val="39"/>
    <w:rPr>
      <w:color w:val="0000FF"/>
      <w:u w:val="single"/>
      <w:shd w:val="clear" w:color="auto" w:fill="F3F2F1"/>
    </w:rPr>
  </w:style>
  <w:style w:type="character" w:customStyle="1" w:styleId="428">
    <w:name w:val="Note Heading Char"/>
    <w:basedOn w:val="232"/>
    <w:link w:val="16"/>
    <w:semiHidden/>
    <w:qFormat/>
    <w:uiPriority w:val="99"/>
    <w:rPr>
      <w:kern w:val="0"/>
    </w:rPr>
  </w:style>
  <w:style w:type="paragraph" w:customStyle="1" w:styleId="429">
    <w:name w:val="p1"/>
    <w:basedOn w:val="1"/>
    <w:qFormat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Times New Roman" w:hAnsi="Times New Roman" w:eastAsia="Times New Roman" w:cs="Times New Roman"/>
      <w:sz w:val="24"/>
      <w:szCs w:val="24"/>
      <w:lang w:val="zh-CN"/>
    </w:rPr>
  </w:style>
  <w:style w:type="paragraph" w:customStyle="1" w:styleId="430">
    <w:name w:val="p2"/>
    <w:basedOn w:val="1"/>
    <w:qFormat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Times New Roman" w:hAnsi="Times New Roman" w:eastAsia="Times New Roman" w:cs="Times New Roman"/>
      <w:sz w:val="24"/>
      <w:szCs w:val="24"/>
      <w:lang w:val="zh-CN"/>
    </w:rPr>
  </w:style>
  <w:style w:type="paragraph" w:customStyle="1" w:styleId="431">
    <w:name w:val="p3"/>
    <w:basedOn w:val="1"/>
    <w:qFormat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Times New Roman" w:hAnsi="Times New Roman" w:eastAsia="Times New Roman" w:cs="Times New Roman"/>
      <w:sz w:val="24"/>
      <w:szCs w:val="24"/>
      <w:lang w:val="zh-CN"/>
    </w:rPr>
  </w:style>
  <w:style w:type="character" w:customStyle="1" w:styleId="432">
    <w:name w:val="s1"/>
    <w:basedOn w:val="232"/>
    <w:qFormat/>
    <w:uiPriority w:val="0"/>
  </w:style>
  <w:style w:type="character" w:customStyle="1" w:styleId="433">
    <w:name w:val="apple-converted-space"/>
    <w:basedOn w:val="232"/>
    <w:qFormat/>
    <w:uiPriority w:val="0"/>
  </w:style>
  <w:style w:type="character" w:customStyle="1" w:styleId="434">
    <w:name w:val="s2"/>
    <w:basedOn w:val="23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C:\Users\eaglet\Downloads\请示报告.郑海山dump.dotx</Template>
  <Pages>5</Pages>
  <Words>1027</Words>
  <Characters>1088</Characters>
  <Lines>5</Lines>
  <Paragraphs>1</Paragraphs>
  <TotalTime>14</TotalTime>
  <ScaleCrop>false</ScaleCrop>
  <LinksUpToDate>false</LinksUpToDate>
  <CharactersWithSpaces>1130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2025-05-23T20:14:00Z</dcterms:created>
  <dc:creator>Microsoft Office User</dc:creator>
  <cp:lastModifiedBy>hallococo</cp:lastModifiedBy>
  <dcterms:modified xsi:type="dcterms:W3CDTF">2025-05-26T08:53:34Z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eyJoZGlkIjoiMGQ1MGNkODhhYmJiZTE2NjNjZjE1NGM5MjYyZjNiYTEiLCJ1c2VySWQiOiIzNjU1MTcxNTUifQ==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D74602B2717042AE8DB3036B5DD9DF0F_13</vt:lpwstr>
  </property>
</Properties>
</file>