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6553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关于开展“听党话、跟党走——党史国史·我来学我来讲”</w:t>
      </w:r>
      <w:r>
        <w:rPr>
          <w:rFonts w:hint="eastAsia" w:ascii="方正小标宋简体" w:hAnsi="方正小标宋简体" w:eastAsia="方正小标宋简体" w:cs="方正小标宋简体"/>
          <w:sz w:val="44"/>
          <w:szCs w:val="44"/>
          <w:lang w:val="en-US" w:eastAsia="zh-CN"/>
        </w:rPr>
        <w:t>活动</w:t>
      </w:r>
      <w:r>
        <w:rPr>
          <w:rFonts w:hint="eastAsia" w:ascii="方正小标宋简体" w:hAnsi="方正小标宋简体" w:eastAsia="方正小标宋简体" w:cs="方正小标宋简体"/>
          <w:sz w:val="44"/>
          <w:szCs w:val="44"/>
        </w:rPr>
        <w:t>的通知</w:t>
      </w:r>
    </w:p>
    <w:p w14:paraId="4B9517E2">
      <w:pPr>
        <w:keepNext w:val="0"/>
        <w:keepLines w:val="0"/>
        <w:pageBreakBefore w:val="0"/>
        <w:widowControl w:val="0"/>
        <w:kinsoku/>
        <w:wordWrap/>
        <w:overflowPunct/>
        <w:topLinePunct w:val="0"/>
        <w:autoSpaceDE/>
        <w:autoSpaceDN/>
        <w:bidi w:val="0"/>
        <w:adjustRightInd/>
        <w:snapToGrid/>
        <w:spacing w:line="560" w:lineRule="exact"/>
        <w:ind w:firstLine="472"/>
        <w:textAlignment w:val="auto"/>
        <w:rPr>
          <w:rFonts w:ascii="Times New Roman" w:hAnsi="Times New Roman" w:eastAsia="Times New Roman" w:cs="Times New Roman"/>
          <w:sz w:val="24"/>
          <w:szCs w:val="24"/>
          <w:lang w:val="zh-CN"/>
        </w:rPr>
      </w:pPr>
    </w:p>
    <w:p w14:paraId="5D11F27E">
      <w:pPr>
        <w:keepNext w:val="0"/>
        <w:keepLines w:val="0"/>
        <w:pageBreakBefore w:val="0"/>
        <w:widowControl w:val="0"/>
        <w:kinsoku/>
        <w:wordWrap/>
        <w:overflowPunct/>
        <w:topLinePunct w:val="0"/>
        <w:autoSpaceDE/>
        <w:autoSpaceDN/>
        <w:bidi w:val="0"/>
        <w:adjustRightInd/>
        <w:snapToGrid/>
        <w:spacing w:line="550" w:lineRule="exact"/>
        <w:ind w:firstLine="0" w:firstLineChars="0"/>
        <w:textAlignment w:val="auto"/>
        <w:rPr>
          <w:rFonts w:hint="eastAsia" w:ascii="仿宋_GB2312" w:hAnsi="仿宋_GB2312" w:eastAsia="仿宋_GB2312" w:cs="仿宋_GB2312"/>
        </w:rPr>
      </w:pPr>
      <w:r>
        <w:rPr>
          <w:rFonts w:hint="eastAsia" w:ascii="仿宋_GB2312" w:hAnsi="仿宋_GB2312" w:eastAsia="仿宋_GB2312" w:cs="仿宋_GB2312"/>
        </w:rPr>
        <w:t>各学院：</w:t>
      </w:r>
    </w:p>
    <w:p w14:paraId="40714912">
      <w:pPr>
        <w:keepNext w:val="0"/>
        <w:keepLines w:val="0"/>
        <w:pageBreakBefore w:val="0"/>
        <w:widowControl/>
        <w:suppressLineNumbers w:val="0"/>
        <w:kinsoku/>
        <w:wordWrap/>
        <w:overflowPunct/>
        <w:topLinePunct w:val="0"/>
        <w:autoSpaceDE/>
        <w:autoSpaceDN/>
        <w:bidi w:val="0"/>
        <w:adjustRightInd/>
        <w:snapToGrid/>
        <w:spacing w:line="550" w:lineRule="exact"/>
        <w:jc w:val="left"/>
        <w:textAlignment w:val="auto"/>
        <w:rPr>
          <w:rFonts w:hint="eastAsia" w:ascii="仿宋_GB2312" w:hAnsi="仿宋_GB2312" w:eastAsia="仿宋_GB2312" w:cs="仿宋_GB2312"/>
          <w:lang w:val="zh-CN"/>
        </w:rPr>
      </w:pPr>
      <w:r>
        <w:rPr>
          <w:rFonts w:hint="eastAsia" w:ascii="仿宋_GB2312" w:hAnsi="仿宋_GB2312" w:eastAsia="仿宋_GB2312" w:cs="仿宋_GB2312"/>
        </w:rPr>
        <w:t>为深入学习贯彻习近平总书记关于党史的重要论述和对关心下一代工作的重要指示批示精神,落实《党史学习教育工作条例》</w:t>
      </w:r>
      <w:r>
        <w:rPr>
          <w:rFonts w:hint="eastAsia" w:ascii="仿宋_GB2312" w:hAnsi="仿宋_GB2312" w:eastAsia="仿宋_GB2312" w:cs="仿宋_GB2312"/>
          <w:lang w:val="en-US" w:eastAsia="zh-CN"/>
        </w:rPr>
        <w:t>和</w:t>
      </w:r>
      <w:r>
        <w:rPr>
          <w:rFonts w:hint="eastAsia" w:ascii="仿宋_GB2312" w:hAnsi="仿宋_GB2312" w:eastAsia="仿宋_GB2312" w:cs="仿宋_GB2312"/>
        </w:rPr>
        <w:t>《爱国主义教育法》，</w:t>
      </w:r>
      <w:r>
        <w:rPr>
          <w:rFonts w:hint="default" w:ascii="Times New Roman" w:hAnsi="Times New Roman" w:eastAsia="仿宋_GB2312" w:cs="Times New Roman"/>
          <w:sz w:val="32"/>
          <w:szCs w:val="32"/>
          <w:lang w:eastAsia="zh-CN"/>
        </w:rPr>
        <w:t>深化党史国史教育工作</w:t>
      </w:r>
      <w:r>
        <w:rPr>
          <w:rFonts w:hint="eastAsia" w:ascii="仿宋_GB2312" w:hAnsi="仿宋_GB2312" w:eastAsia="仿宋_GB2312" w:cs="仿宋_GB2312"/>
          <w:lang w:val="en-US" w:eastAsia="zh-CN"/>
        </w:rPr>
        <w:t>,进一步夯实爱党爱国爱社会主</w:t>
      </w:r>
      <w:r>
        <w:rPr>
          <w:rFonts w:hint="default" w:ascii="仿宋_GB2312" w:hAnsi="仿宋_GB2312" w:eastAsia="仿宋_GB2312" w:cs="仿宋_GB2312"/>
          <w:lang w:val="en-US" w:eastAsia="zh-CN"/>
        </w:rPr>
        <w:t>义的思想根基</w:t>
      </w:r>
      <w:r>
        <w:rPr>
          <w:rFonts w:hint="default" w:ascii="仿宋_GB2312" w:hAnsi="仿宋_GB2312" w:eastAsia="仿宋_GB2312" w:cs="仿宋_GB2312"/>
          <w:lang w:eastAsia="zh-CN"/>
        </w:rPr>
        <w:t>，</w:t>
      </w:r>
      <w:r>
        <w:rPr>
          <w:rFonts w:hint="eastAsia" w:ascii="仿宋_GB2312" w:hAnsi="仿宋_GB2312" w:eastAsia="仿宋_GB2312" w:cs="仿宋_GB2312"/>
        </w:rPr>
        <w:t>根据山东省关心下一代工作委员会等四部</w:t>
      </w:r>
      <w:r>
        <w:rPr>
          <w:rFonts w:hint="eastAsia" w:ascii="仿宋_GB2312" w:hAnsi="仿宋_GB2312" w:eastAsia="仿宋_GB2312" w:cs="仿宋_GB2312"/>
          <w:lang w:eastAsia="zh-CN"/>
        </w:rPr>
        <w:t>门</w:t>
      </w:r>
      <w:r>
        <w:rPr>
          <w:rFonts w:hint="eastAsia" w:ascii="仿宋_GB2312" w:hAnsi="仿宋_GB2312" w:eastAsia="仿宋_GB2312" w:cs="仿宋_GB2312"/>
        </w:rPr>
        <w:t>《关于开展青少年“听党话、跟党走——党史国史·我来学我来讲”活动的通知》要求，现将相关事宜通知如下：</w:t>
      </w:r>
    </w:p>
    <w:p w14:paraId="57872214">
      <w:pPr>
        <w:keepNext w:val="0"/>
        <w:keepLines w:val="0"/>
        <w:pageBreakBefore w:val="0"/>
        <w:widowControl w:val="0"/>
        <w:kinsoku/>
        <w:wordWrap/>
        <w:overflowPunct/>
        <w:topLinePunct w:val="0"/>
        <w:autoSpaceDE/>
        <w:autoSpaceDN/>
        <w:bidi w:val="0"/>
        <w:adjustRightInd/>
        <w:snapToGrid/>
        <w:spacing w:line="550" w:lineRule="exact"/>
        <w:textAlignment w:val="auto"/>
        <w:rPr>
          <w:rFonts w:ascii="黑体" w:hAnsi="黑体" w:eastAsia="黑体" w:cs="黑体"/>
        </w:rPr>
      </w:pPr>
      <w:r>
        <w:rPr>
          <w:rFonts w:hint="eastAsia" w:ascii="黑体" w:hAnsi="黑体" w:eastAsia="黑体" w:cs="黑体"/>
          <w:lang w:val="en-US" w:eastAsia="zh-CN"/>
        </w:rPr>
        <w:t>一</w:t>
      </w:r>
      <w:r>
        <w:rPr>
          <w:rFonts w:ascii="黑体" w:hAnsi="黑体" w:eastAsia="黑体" w:cs="黑体"/>
        </w:rPr>
        <w:t>、</w:t>
      </w:r>
      <w:r>
        <w:rPr>
          <w:rFonts w:hint="eastAsia" w:ascii="黑体" w:hAnsi="黑体" w:eastAsia="黑体" w:cs="黑体"/>
        </w:rPr>
        <w:t>活动</w:t>
      </w:r>
      <w:r>
        <w:rPr>
          <w:rFonts w:ascii="黑体" w:hAnsi="黑体" w:eastAsia="黑体" w:cs="黑体"/>
        </w:rPr>
        <w:t>对象</w:t>
      </w:r>
    </w:p>
    <w:p w14:paraId="3DE49518">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黑体" w:hAnsi="黑体" w:eastAsia="黑体" w:cs="黑体"/>
        </w:rPr>
      </w:pPr>
      <w:r>
        <w:rPr>
          <w:rFonts w:hint="eastAsia" w:ascii="仿宋_GB2312" w:hAnsi="仿宋_GB2312" w:eastAsia="仿宋_GB2312" w:cs="仿宋_GB2312"/>
        </w:rPr>
        <w:t>全体在校生</w:t>
      </w:r>
    </w:p>
    <w:p w14:paraId="3674B81A">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黑体" w:hAnsi="黑体" w:eastAsia="黑体" w:cs="黑体"/>
          <w:lang w:eastAsia="zh-CN"/>
        </w:rPr>
      </w:pPr>
      <w:r>
        <w:rPr>
          <w:rFonts w:hint="eastAsia" w:ascii="黑体" w:hAnsi="黑体" w:eastAsia="黑体" w:cs="黑体"/>
          <w:lang w:val="en-US" w:eastAsia="zh-CN"/>
        </w:rPr>
        <w:t>二</w:t>
      </w:r>
      <w:r>
        <w:rPr>
          <w:rFonts w:ascii="黑体" w:hAnsi="黑体" w:eastAsia="黑体" w:cs="黑体"/>
        </w:rPr>
        <w:t>、</w:t>
      </w:r>
      <w:r>
        <w:rPr>
          <w:rFonts w:hint="eastAsia" w:ascii="黑体" w:hAnsi="黑体" w:eastAsia="黑体" w:cs="黑体"/>
        </w:rPr>
        <w:t>活动</w:t>
      </w:r>
      <w:r>
        <w:rPr>
          <w:rFonts w:hint="eastAsia" w:ascii="黑体" w:hAnsi="黑体" w:eastAsia="黑体" w:cs="黑体"/>
          <w:lang w:val="en-US" w:eastAsia="zh-CN"/>
        </w:rPr>
        <w:t>目的</w:t>
      </w:r>
    </w:p>
    <w:p w14:paraId="712D1E82">
      <w:pPr>
        <w:keepNext w:val="0"/>
        <w:keepLines w:val="0"/>
        <w:pageBreakBefore w:val="0"/>
        <w:widowControl/>
        <w:suppressLineNumbers w:val="0"/>
        <w:kinsoku/>
        <w:wordWrap/>
        <w:overflowPunct/>
        <w:topLinePunct w:val="0"/>
        <w:autoSpaceDE/>
        <w:autoSpaceDN/>
        <w:bidi w:val="0"/>
        <w:adjustRightInd/>
        <w:snapToGrid/>
        <w:spacing w:line="550" w:lineRule="exact"/>
        <w:jc w:val="left"/>
        <w:textAlignment w:val="auto"/>
        <w:rPr>
          <w:rFonts w:hint="eastAsia" w:ascii="仿宋_GB2312" w:hAnsi="仿宋_GB2312" w:eastAsia="仿宋_GB2312" w:cs="仿宋_GB2312"/>
        </w:rPr>
      </w:pPr>
      <w:r>
        <w:rPr>
          <w:rFonts w:hint="eastAsia" w:ascii="仿宋_GB2312" w:hAnsi="仿宋_GB2312" w:eastAsia="仿宋_GB2312" w:cs="仿宋_GB2312"/>
        </w:rPr>
        <w:t>以中国共产党成立105周年和红军长征胜利90周年为契机,深化红色基因传承工程,教育引导青少年更加主动深入地学习习近平新时代中国特色社会主义思想,学习党史国史,让党的创新理论和党史国史在广大青少年中入脑入心,更加坚定理想信念,筑牢信仰之基,永远听党话、跟党走,矢志做中国特色社会主义事业建设者和可靠接班人。</w:t>
      </w:r>
    </w:p>
    <w:p w14:paraId="678FD300">
      <w:pPr>
        <w:keepNext w:val="0"/>
        <w:keepLines w:val="0"/>
        <w:pageBreakBefore w:val="0"/>
        <w:widowControl w:val="0"/>
        <w:kinsoku/>
        <w:wordWrap/>
        <w:overflowPunct/>
        <w:topLinePunct w:val="0"/>
        <w:autoSpaceDE/>
        <w:autoSpaceDN/>
        <w:bidi w:val="0"/>
        <w:adjustRightInd/>
        <w:snapToGrid/>
        <w:spacing w:line="550" w:lineRule="exact"/>
        <w:textAlignment w:val="auto"/>
        <w:rPr>
          <w:rFonts w:ascii="黑体" w:hAnsi="黑体" w:eastAsia="黑体" w:cs="黑体"/>
        </w:rPr>
      </w:pPr>
      <w:r>
        <w:rPr>
          <w:rFonts w:hint="eastAsia" w:ascii="黑体" w:hAnsi="黑体" w:eastAsia="黑体" w:cs="黑体"/>
          <w:lang w:val="en-US" w:eastAsia="zh-CN"/>
        </w:rPr>
        <w:t>三</w:t>
      </w:r>
      <w:r>
        <w:rPr>
          <w:rFonts w:hint="eastAsia" w:ascii="黑体" w:hAnsi="黑体" w:eastAsia="黑体" w:cs="黑体"/>
        </w:rPr>
        <w:t>、活动内容</w:t>
      </w:r>
    </w:p>
    <w:p w14:paraId="5B92C0AD">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kern w:val="2"/>
          <w:lang w:val="zh-CN"/>
        </w:rPr>
      </w:pPr>
      <w:r>
        <w:rPr>
          <w:rFonts w:hint="eastAsia" w:ascii="仿宋_GB2312" w:hAnsi="仿宋_GB2312" w:eastAsia="仿宋_GB2312" w:cs="仿宋_GB2312"/>
          <w:kern w:val="2"/>
          <w:lang w:val="zh-CN"/>
        </w:rPr>
        <w:t>聚焦听党话、跟党走主题,以《党史学习教育工作条例》确定的党史学习教育内容为重点,通过演讲、朗诵、歌唱、快板或课本剧、小品剧、主题舞蹈、戏曲等形式,讲述党史国史故事,抒发爱党爱国爱社会主义情感,并录制成视频作品。</w:t>
      </w:r>
    </w:p>
    <w:p w14:paraId="46620EDE">
      <w:pPr>
        <w:keepNext w:val="0"/>
        <w:keepLines w:val="0"/>
        <w:pageBreakBefore w:val="0"/>
        <w:widowControl w:val="0"/>
        <w:kinsoku/>
        <w:wordWrap/>
        <w:overflowPunct/>
        <w:topLinePunct w:val="0"/>
        <w:autoSpaceDE/>
        <w:autoSpaceDN/>
        <w:bidi w:val="0"/>
        <w:adjustRightInd/>
        <w:snapToGrid/>
        <w:spacing w:line="550" w:lineRule="exact"/>
        <w:ind w:left="0" w:leftChars="0" w:firstLine="632" w:firstLineChars="200"/>
        <w:textAlignment w:val="auto"/>
        <w:rPr>
          <w:rFonts w:hint="eastAsia" w:ascii="仿宋_GB2312" w:hAnsi="仿宋_GB2312" w:eastAsia="仿宋_GB2312" w:cs="仿宋_GB2312"/>
          <w:kern w:val="2"/>
          <w:lang w:val="zh-CN"/>
        </w:rPr>
      </w:pPr>
      <w:r>
        <w:rPr>
          <w:rFonts w:hint="eastAsia" w:ascii="仿宋_GB2312" w:hAnsi="仿宋_GB2312" w:eastAsia="仿宋_GB2312" w:cs="仿宋_GB2312"/>
          <w:kern w:val="2"/>
          <w:lang w:val="zh-CN"/>
        </w:rPr>
        <w:t>视频作品不限拍摄媒介（手机、摄影机等器材皆可）,画面清晰,视频格式为mp4。演讲、朗诵、歌唱、快板、舞蹈、戏曲类等时长控制在5分钟以内（大小不超过400M）,课本剧、小品剧等时长控制在10分钟以内（大小不超过800M）。</w:t>
      </w:r>
    </w:p>
    <w:p w14:paraId="54D2FD70">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黑体" w:hAnsi="黑体" w:eastAsia="黑体" w:cs="黑体"/>
          <w:lang w:val="en-US" w:eastAsia="zh-CN"/>
        </w:rPr>
      </w:pPr>
      <w:r>
        <w:rPr>
          <w:rFonts w:hint="eastAsia" w:ascii="黑体" w:hAnsi="黑体" w:eastAsia="黑体" w:cs="黑体"/>
          <w:lang w:val="en-US" w:eastAsia="zh-CN"/>
        </w:rPr>
        <w:t>四</w:t>
      </w:r>
      <w:r>
        <w:rPr>
          <w:rFonts w:hint="eastAsia" w:ascii="黑体" w:hAnsi="黑体" w:eastAsia="黑体" w:cs="黑体"/>
        </w:rPr>
        <w:t>、</w:t>
      </w:r>
      <w:r>
        <w:rPr>
          <w:rFonts w:hint="eastAsia" w:ascii="黑体" w:hAnsi="黑体" w:eastAsia="黑体" w:cs="黑体"/>
          <w:lang w:val="en-US" w:eastAsia="zh-CN"/>
        </w:rPr>
        <w:t>有关要求</w:t>
      </w:r>
    </w:p>
    <w:p w14:paraId="37EB953A">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kern w:val="2"/>
          <w:lang w:val="zh-CN"/>
        </w:rPr>
      </w:pPr>
      <w:r>
        <w:rPr>
          <w:rFonts w:hint="eastAsia" w:ascii="仿宋_GB2312" w:hAnsi="仿宋_GB2312" w:eastAsia="仿宋_GB2312" w:cs="仿宋_GB2312"/>
          <w:kern w:val="2"/>
          <w:lang w:val="en-US" w:eastAsia="zh-CN"/>
        </w:rPr>
        <w:t>1.各学院要高度重视,按照通知要求</w:t>
      </w:r>
      <w:r>
        <w:rPr>
          <w:rFonts w:hint="default" w:ascii="仿宋_GB2312" w:hAnsi="仿宋_GB2312" w:eastAsia="仿宋_GB2312" w:cs="仿宋_GB2312"/>
          <w:kern w:val="2"/>
          <w:lang w:val="en-US" w:eastAsia="zh-CN"/>
        </w:rPr>
        <w:t>,</w:t>
      </w:r>
      <w:r>
        <w:rPr>
          <w:rFonts w:hint="eastAsia" w:ascii="仿宋_GB2312" w:hAnsi="仿宋_GB2312" w:eastAsia="仿宋_GB2312" w:cs="仿宋_GB2312"/>
          <w:kern w:val="2"/>
          <w:lang w:val="en-US" w:eastAsia="zh-CN"/>
        </w:rPr>
        <w:t>认真谋划</w:t>
      </w:r>
      <w:r>
        <w:rPr>
          <w:rFonts w:hint="default" w:ascii="仿宋_GB2312" w:hAnsi="仿宋_GB2312" w:eastAsia="仿宋_GB2312" w:cs="仿宋_GB2312"/>
          <w:kern w:val="2"/>
          <w:lang w:val="en-US" w:eastAsia="zh-CN"/>
        </w:rPr>
        <w:t>,</w:t>
      </w:r>
      <w:r>
        <w:rPr>
          <w:rFonts w:hint="eastAsia" w:ascii="仿宋_GB2312" w:hAnsi="仿宋_GB2312" w:eastAsia="仿宋_GB2312" w:cs="仿宋_GB2312"/>
          <w:kern w:val="2"/>
          <w:lang w:val="en-US" w:eastAsia="zh-CN"/>
        </w:rPr>
        <w:t>精心组织</w:t>
      </w:r>
      <w:r>
        <w:rPr>
          <w:rFonts w:hint="default" w:ascii="仿宋_GB2312" w:hAnsi="仿宋_GB2312" w:eastAsia="仿宋_GB2312" w:cs="仿宋_GB2312"/>
          <w:kern w:val="2"/>
          <w:lang w:val="en-US" w:eastAsia="zh-CN"/>
        </w:rPr>
        <w:t>,</w:t>
      </w:r>
      <w:r>
        <w:rPr>
          <w:rFonts w:hint="eastAsia" w:ascii="仿宋_GB2312" w:hAnsi="仿宋_GB2312" w:eastAsia="仿宋_GB2312" w:cs="仿宋_GB2312"/>
          <w:kern w:val="2"/>
          <w:lang w:val="en-US" w:eastAsia="zh-CN"/>
        </w:rPr>
        <w:t>广泛动员青年学生积极参与，确保活动生动活泼</w:t>
      </w:r>
      <w:r>
        <w:rPr>
          <w:rFonts w:hint="default" w:ascii="仿宋_GB2312" w:hAnsi="仿宋_GB2312" w:eastAsia="仿宋_GB2312" w:cs="仿宋_GB2312"/>
          <w:kern w:val="2"/>
          <w:lang w:val="en-US" w:eastAsia="zh-CN"/>
        </w:rPr>
        <w:t>、</w:t>
      </w:r>
      <w:r>
        <w:rPr>
          <w:rFonts w:hint="eastAsia" w:ascii="仿宋_GB2312" w:hAnsi="仿宋_GB2312" w:eastAsia="仿宋_GB2312" w:cs="仿宋_GB2312"/>
          <w:kern w:val="2"/>
          <w:lang w:val="en-US" w:eastAsia="zh-CN"/>
        </w:rPr>
        <w:t>深入扎实开展</w:t>
      </w:r>
      <w:r>
        <w:rPr>
          <w:rFonts w:hint="default" w:ascii="仿宋_GB2312" w:hAnsi="仿宋_GB2312" w:eastAsia="仿宋_GB2312" w:cs="仿宋_GB2312"/>
          <w:kern w:val="2"/>
          <w:lang w:val="en-US" w:eastAsia="zh-CN"/>
        </w:rPr>
        <w:t>。</w:t>
      </w:r>
    </w:p>
    <w:p w14:paraId="061FE4D4">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lang w:val="zh-CN" w:eastAsia="zh-CN"/>
        </w:rPr>
      </w:pPr>
      <w:r>
        <w:rPr>
          <w:rFonts w:hint="eastAsia" w:ascii="仿宋_GB2312" w:hAnsi="仿宋_GB2312" w:eastAsia="仿宋_GB2312" w:cs="仿宋_GB2312"/>
          <w:kern w:val="2"/>
          <w:lang w:val="en-US" w:eastAsia="zh-CN"/>
        </w:rPr>
        <w:t>2.请各学院于6月22日上午10:00前将活动参赛视频、报送作品汇总表（见附件1）、作品信息表（见附件2）以压缩包（以学院名称+作品命名）的形式发送至指定邮件，由学校统一遴选并推报。</w:t>
      </w:r>
      <w:r>
        <w:rPr>
          <w:rFonts w:hint="eastAsia" w:ascii="仿宋_GB2312" w:hAnsi="仿宋_GB2312" w:eastAsia="仿宋_GB2312" w:cs="仿宋_GB2312"/>
          <w:kern w:val="2"/>
          <w:lang w:val="zh-CN" w:eastAsia="zh-CN"/>
        </w:rPr>
        <w:t>学校对获推报资格及省级奖项学生，</w:t>
      </w:r>
      <w:r>
        <w:rPr>
          <w:rFonts w:hint="eastAsia" w:ascii="仿宋_GB2312" w:hAnsi="仿宋_GB2312" w:eastAsia="仿宋_GB2312" w:cs="仿宋_GB2312"/>
          <w:kern w:val="2"/>
          <w:lang w:val="en-US" w:eastAsia="zh-CN"/>
        </w:rPr>
        <w:t>按照</w:t>
      </w:r>
      <w:r>
        <w:rPr>
          <w:rFonts w:hint="eastAsia" w:ascii="仿宋_GB2312" w:hAnsi="仿宋_GB2312" w:eastAsia="仿宋_GB2312" w:cs="仿宋_GB2312"/>
          <w:kern w:val="2"/>
          <w:lang w:val="zh-CN" w:eastAsia="zh-CN"/>
        </w:rPr>
        <w:t>“第二课堂成绩单”制度认定德育教育实践类学分。</w:t>
      </w:r>
    </w:p>
    <w:p w14:paraId="7DB3D13F">
      <w:pPr>
        <w:pStyle w:val="5"/>
        <w:keepNext w:val="0"/>
        <w:keepLines w:val="0"/>
        <w:pageBreakBefore w:val="0"/>
        <w:widowControl w:val="0"/>
        <w:numPr>
          <w:ilvl w:val="3"/>
          <w:numId w:val="0"/>
        </w:numPr>
        <w:kinsoku/>
        <w:wordWrap/>
        <w:overflowPunct/>
        <w:topLinePunct w:val="0"/>
        <w:autoSpaceDE/>
        <w:autoSpaceDN/>
        <w:bidi w:val="0"/>
        <w:adjustRightInd/>
        <w:snapToGrid/>
        <w:spacing w:line="550" w:lineRule="exact"/>
        <w:textAlignment w:val="auto"/>
        <w:rPr>
          <w:rFonts w:hint="eastAsia" w:ascii="仿宋_GB2312" w:hAnsi="仿宋_GB2312" w:eastAsia="仿宋_GB2312" w:cs="仿宋_GB2312"/>
          <w:lang w:val="zh-CN"/>
        </w:rPr>
      </w:pPr>
    </w:p>
    <w:p w14:paraId="289F3025">
      <w:pPr>
        <w:pStyle w:val="5"/>
        <w:keepNext w:val="0"/>
        <w:keepLines w:val="0"/>
        <w:pageBreakBefore w:val="0"/>
        <w:widowControl w:val="0"/>
        <w:numPr>
          <w:ilvl w:val="3"/>
          <w:numId w:val="0"/>
        </w:numPr>
        <w:kinsoku/>
        <w:wordWrap/>
        <w:overflowPunct/>
        <w:topLinePunct w:val="0"/>
        <w:autoSpaceDE/>
        <w:autoSpaceDN/>
        <w:bidi w:val="0"/>
        <w:adjustRightInd/>
        <w:snapToGrid/>
        <w:spacing w:line="540" w:lineRule="exact"/>
        <w:ind w:left="632" w:leftChars="20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zh-CN"/>
        </w:rPr>
        <w:t>联系人：</w:t>
      </w:r>
      <w:r>
        <w:rPr>
          <w:rFonts w:hint="eastAsia" w:ascii="仿宋_GB2312" w:hAnsi="仿宋_GB2312" w:eastAsia="仿宋_GB2312" w:cs="仿宋_GB2312"/>
          <w:lang w:val="en-US" w:eastAsia="zh-CN"/>
        </w:rPr>
        <w:t>徐一楠（626603）</w:t>
      </w:r>
    </w:p>
    <w:p w14:paraId="3FBC8A37">
      <w:pPr>
        <w:keepNext w:val="0"/>
        <w:keepLines w:val="0"/>
        <w:pageBreakBefore w:val="0"/>
        <w:widowControl w:val="0"/>
        <w:kinsoku/>
        <w:wordWrap/>
        <w:overflowPunct/>
        <w:topLinePunct w:val="0"/>
        <w:autoSpaceDE/>
        <w:autoSpaceDN/>
        <w:bidi w:val="0"/>
        <w:adjustRightInd/>
        <w:snapToGrid/>
        <w:spacing w:line="540" w:lineRule="exact"/>
        <w:ind w:firstLine="472"/>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邮</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zh-CN"/>
        </w:rPr>
        <w:t>箱：</w:t>
      </w:r>
      <w:r>
        <w:rPr>
          <w:rFonts w:hint="eastAsia" w:ascii="仿宋_GB2312" w:hAnsi="仿宋_GB2312" w:eastAsia="仿宋_GB2312" w:cs="仿宋_GB2312"/>
          <w:b w:val="0"/>
          <w:bCs w:val="0"/>
          <w:sz w:val="32"/>
          <w:szCs w:val="32"/>
          <w:lang w:val="zh-CN"/>
        </w:rPr>
        <w:t>3080814430@qq.com</w:t>
      </w:r>
    </w:p>
    <w:p w14:paraId="47038963">
      <w:pPr>
        <w:keepNext w:val="0"/>
        <w:keepLines w:val="0"/>
        <w:pageBreakBefore w:val="0"/>
        <w:widowControl w:val="0"/>
        <w:kinsoku/>
        <w:wordWrap/>
        <w:overflowPunct/>
        <w:topLinePunct w:val="0"/>
        <w:autoSpaceDE/>
        <w:autoSpaceDN/>
        <w:bidi w:val="0"/>
        <w:adjustRightInd/>
        <w:snapToGrid/>
        <w:spacing w:line="540" w:lineRule="exact"/>
        <w:ind w:firstLine="0" w:firstLineChars="0"/>
        <w:textAlignment w:val="auto"/>
        <w:rPr>
          <w:rFonts w:ascii="Times New Roman" w:hAnsi="Times New Roman" w:eastAsia="Times New Roman" w:cs="Times New Roman"/>
          <w:sz w:val="24"/>
          <w:szCs w:val="24"/>
          <w:lang w:val="zh-CN"/>
        </w:rPr>
      </w:pPr>
      <w:bookmarkStart w:id="0" w:name="_GoBack"/>
      <w:bookmarkEnd w:id="0"/>
    </w:p>
    <w:p w14:paraId="4F23CA9B">
      <w:pPr>
        <w:keepNext w:val="0"/>
        <w:keepLines w:val="0"/>
        <w:pageBreakBefore w:val="0"/>
        <w:widowControl w:val="0"/>
        <w:kinsoku/>
        <w:wordWrap/>
        <w:overflowPunct/>
        <w:topLinePunct w:val="0"/>
        <w:autoSpaceDE/>
        <w:autoSpaceDN/>
        <w:bidi w:val="0"/>
        <w:adjustRightInd/>
        <w:snapToGrid/>
        <w:spacing w:line="540" w:lineRule="exact"/>
        <w:ind w:left="1896" w:leftChars="200" w:hanging="1264" w:hangingChars="4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附件：</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zh-CN"/>
        </w:rPr>
        <w:t>年“党史国史·我来学我来讲”活动报送作品汇总表</w:t>
      </w:r>
    </w:p>
    <w:p w14:paraId="4927DA26">
      <w:pPr>
        <w:keepNext w:val="0"/>
        <w:keepLines w:val="0"/>
        <w:pageBreakBefore w:val="0"/>
        <w:widowControl w:val="0"/>
        <w:kinsoku/>
        <w:wordWrap/>
        <w:overflowPunct/>
        <w:topLinePunct w:val="0"/>
        <w:autoSpaceDE/>
        <w:autoSpaceDN/>
        <w:bidi w:val="0"/>
        <w:adjustRightInd/>
        <w:snapToGrid/>
        <w:spacing w:line="540" w:lineRule="exact"/>
        <w:ind w:left="1896" w:leftChars="500" w:hanging="316" w:hangingChars="1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zh-CN"/>
        </w:rPr>
        <w:t>年“党史国史·我来学我来讲”活动报送作品信息表</w:t>
      </w:r>
    </w:p>
    <w:p w14:paraId="29A2E5F3">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rFonts w:hint="eastAsia" w:ascii="仿宋_GB2312" w:hAnsi="仿宋_GB2312" w:eastAsia="仿宋_GB2312" w:cs="仿宋_GB2312"/>
          <w:sz w:val="32"/>
          <w:szCs w:val="32"/>
          <w:lang w:val="zh-CN"/>
        </w:rPr>
      </w:pPr>
    </w:p>
    <w:p w14:paraId="6793A427">
      <w:pPr>
        <w:keepNext w:val="0"/>
        <w:keepLines w:val="0"/>
        <w:pageBreakBefore w:val="0"/>
        <w:widowControl w:val="0"/>
        <w:kinsoku/>
        <w:wordWrap/>
        <w:overflowPunct/>
        <w:topLinePunct w:val="0"/>
        <w:autoSpaceDE/>
        <w:autoSpaceDN/>
        <w:bidi w:val="0"/>
        <w:adjustRightInd/>
        <w:snapToGrid/>
        <w:spacing w:line="540" w:lineRule="exact"/>
        <w:ind w:firstLine="472"/>
        <w:jc w:val="center"/>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团  委</w:t>
      </w:r>
    </w:p>
    <w:p w14:paraId="165EC839">
      <w:pPr>
        <w:keepNext w:val="0"/>
        <w:keepLines w:val="0"/>
        <w:pageBreakBefore w:val="0"/>
        <w:widowControl w:val="0"/>
        <w:kinsoku/>
        <w:wordWrap/>
        <w:overflowPunct/>
        <w:topLinePunct w:val="0"/>
        <w:autoSpaceDE/>
        <w:autoSpaceDN/>
        <w:bidi w:val="0"/>
        <w:adjustRightInd/>
        <w:snapToGrid/>
        <w:spacing w:line="540" w:lineRule="exact"/>
        <w:ind w:firstLine="6004" w:firstLineChars="1900"/>
        <w:textAlignment w:val="auto"/>
        <w:rPr>
          <w:rFonts w:hint="eastAsia" w:ascii="仿宋_GB2312" w:hAnsi="仿宋_GB2312" w:eastAsia="仿宋_GB2312" w:cs="仿宋_GB2312"/>
          <w:sz w:val="32"/>
          <w:szCs w:val="32"/>
          <w:lang w:val="zh-CN"/>
        </w:rPr>
        <w:sectPr>
          <w:footerReference r:id="rId7" w:type="first"/>
          <w:footerReference r:id="rId5" w:type="default"/>
          <w:footerReference r:id="rId6" w:type="even"/>
          <w:pgSz w:w="11906" w:h="16838"/>
          <w:pgMar w:top="1270" w:right="1746" w:bottom="1270" w:left="1746" w:header="850" w:footer="1531" w:gutter="0"/>
          <w:pgNumType w:fmt="decimal"/>
          <w:cols w:space="0" w:num="1"/>
          <w:titlePg/>
          <w:docGrid w:type="linesAndChars" w:linePitch="579" w:charSpace="-842"/>
        </w:sectPr>
      </w:pPr>
      <w:r>
        <w:rPr>
          <w:rFonts w:hint="eastAsia" w:ascii="仿宋_GB2312" w:hAnsi="仿宋_GB2312" w:eastAsia="仿宋_GB2312" w:cs="仿宋_GB2312"/>
          <w:sz w:val="32"/>
          <w:szCs w:val="32"/>
          <w:lang w:val="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zh-CN"/>
        </w:rPr>
        <w:t>年5月</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zh-CN"/>
        </w:rPr>
        <w:t>日</w:t>
      </w:r>
    </w:p>
    <w:p w14:paraId="2A3E0ACA">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firstLine="0" w:firstLineChars="0"/>
        <w:jc w:val="both"/>
        <w:textAlignment w:val="auto"/>
        <w:rPr>
          <w:rFonts w:hint="default" w:ascii="黑体" w:hAnsi="黑体" w:eastAsia="黑体" w:cs="黑体"/>
          <w:b w:val="0"/>
          <w:bCs w:val="0"/>
          <w:sz w:val="32"/>
          <w:szCs w:val="32"/>
          <w:lang w:val="en-US" w:eastAsia="zh-CN"/>
        </w:rPr>
      </w:pPr>
      <w:r>
        <w:rPr>
          <w:rFonts w:hint="default" w:ascii="黑体" w:hAnsi="黑体" w:eastAsia="黑体" w:cs="黑体"/>
          <w:b w:val="0"/>
          <w:bCs w:val="0"/>
          <w:sz w:val="32"/>
          <w:szCs w:val="32"/>
          <w:lang w:val="en-US" w:eastAsia="zh-CN"/>
        </w:rPr>
        <w:t>附件</w:t>
      </w:r>
      <w:r>
        <w:rPr>
          <w:rFonts w:hint="eastAsia" w:ascii="黑体" w:hAnsi="黑体" w:eastAsia="黑体" w:cs="黑体"/>
          <w:b w:val="0"/>
          <w:bCs w:val="0"/>
          <w:sz w:val="32"/>
          <w:szCs w:val="32"/>
          <w:lang w:val="en-US" w:eastAsia="zh-CN"/>
        </w:rPr>
        <w:t>1</w:t>
      </w:r>
    </w:p>
    <w:p w14:paraId="56210AEE">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lang w:val="en-US" w:eastAsia="zh-CN"/>
        </w:rPr>
      </w:pPr>
    </w:p>
    <w:p w14:paraId="223D95D1">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方正公文小标宋" w:hAnsi="方正公文小标宋" w:eastAsia="方正公文小标宋" w:cs="方正公文小标宋"/>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2026年“党史国史·我来学我来讲”活动报送作品汇总表</w:t>
      </w:r>
    </w:p>
    <w:p w14:paraId="559D673B">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firstLine="0" w:firstLineChars="0"/>
        <w:textAlignment w:val="auto"/>
        <w:rPr>
          <w:rFonts w:hint="default"/>
          <w:lang w:val="en-US" w:eastAsia="zh-CN"/>
        </w:rPr>
      </w:pPr>
      <w:r>
        <w:rPr>
          <w:rFonts w:hint="eastAsia" w:ascii="仿宋_GB2312" w:hAnsi="仿宋_GB2312" w:eastAsia="仿宋_GB2312" w:cs="仿宋_GB2312"/>
          <w:b w:val="0"/>
          <w:bCs w:val="0"/>
          <w:sz w:val="32"/>
          <w:szCs w:val="32"/>
          <w:lang w:val="en-US" w:eastAsia="zh-CN"/>
        </w:rPr>
        <w:t>学院/单位：</w:t>
      </w:r>
    </w:p>
    <w:tbl>
      <w:tblPr>
        <w:tblStyle w:val="90"/>
        <w:tblW w:w="13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270"/>
        <w:gridCol w:w="1577"/>
        <w:gridCol w:w="2259"/>
        <w:gridCol w:w="1661"/>
        <w:gridCol w:w="1661"/>
        <w:gridCol w:w="1662"/>
        <w:gridCol w:w="2141"/>
      </w:tblGrid>
      <w:tr w14:paraId="0C6B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17C75190">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firstLine="0" w:firstLineChars="0"/>
              <w:jc w:val="center"/>
              <w:textAlignment w:val="auto"/>
              <w:rPr>
                <w:rFonts w:hint="default"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序号</w:t>
            </w:r>
          </w:p>
        </w:tc>
        <w:tc>
          <w:tcPr>
            <w:tcW w:w="1270" w:type="dxa"/>
            <w:vAlign w:val="center"/>
          </w:tcPr>
          <w:p w14:paraId="1474F7C9">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firstLine="0" w:firstLineChars="0"/>
              <w:jc w:val="center"/>
              <w:textAlignment w:val="auto"/>
              <w:rPr>
                <w:rFonts w:hint="default"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组别</w:t>
            </w:r>
          </w:p>
        </w:tc>
        <w:tc>
          <w:tcPr>
            <w:tcW w:w="1577" w:type="dxa"/>
            <w:vAlign w:val="center"/>
          </w:tcPr>
          <w:p w14:paraId="5DA43694">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firstLine="0" w:firstLineChars="0"/>
              <w:jc w:val="center"/>
              <w:textAlignment w:val="auto"/>
              <w:rPr>
                <w:rFonts w:hint="default"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姓名</w:t>
            </w:r>
          </w:p>
        </w:tc>
        <w:tc>
          <w:tcPr>
            <w:tcW w:w="2259" w:type="dxa"/>
            <w:vAlign w:val="center"/>
          </w:tcPr>
          <w:p w14:paraId="32DB8396">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firstLine="0" w:firstLineChars="0"/>
              <w:jc w:val="center"/>
              <w:textAlignment w:val="auto"/>
              <w:rPr>
                <w:rFonts w:hint="default"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联系方式</w:t>
            </w:r>
          </w:p>
        </w:tc>
        <w:tc>
          <w:tcPr>
            <w:tcW w:w="1661" w:type="dxa"/>
            <w:vAlign w:val="center"/>
          </w:tcPr>
          <w:p w14:paraId="2075D53A">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firstLine="0" w:firstLineChars="0"/>
              <w:jc w:val="center"/>
              <w:textAlignment w:val="auto"/>
              <w:rPr>
                <w:rFonts w:hint="default"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单位</w:t>
            </w:r>
          </w:p>
        </w:tc>
        <w:tc>
          <w:tcPr>
            <w:tcW w:w="1661" w:type="dxa"/>
            <w:vAlign w:val="center"/>
          </w:tcPr>
          <w:p w14:paraId="34F1FEBD">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firstLine="0" w:firstLineChars="0"/>
              <w:jc w:val="center"/>
              <w:textAlignment w:val="auto"/>
              <w:rPr>
                <w:rFonts w:hint="default"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作品名称</w:t>
            </w:r>
          </w:p>
        </w:tc>
        <w:tc>
          <w:tcPr>
            <w:tcW w:w="1662" w:type="dxa"/>
            <w:vAlign w:val="center"/>
          </w:tcPr>
          <w:p w14:paraId="71F89209">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firstLine="0" w:firstLineChars="0"/>
              <w:jc w:val="center"/>
              <w:textAlignment w:val="auto"/>
              <w:rPr>
                <w:rFonts w:hint="default"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指导教师</w:t>
            </w:r>
          </w:p>
        </w:tc>
        <w:tc>
          <w:tcPr>
            <w:tcW w:w="2141" w:type="dxa"/>
            <w:vAlign w:val="center"/>
          </w:tcPr>
          <w:p w14:paraId="515C6B98">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firstLine="0" w:firstLineChars="0"/>
              <w:jc w:val="center"/>
              <w:textAlignment w:val="auto"/>
              <w:rPr>
                <w:rFonts w:hint="eastAsia"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指导教师</w:t>
            </w:r>
          </w:p>
          <w:p w14:paraId="00DE61B0">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firstLine="0" w:firstLineChars="0"/>
              <w:jc w:val="center"/>
              <w:textAlignment w:val="auto"/>
              <w:rPr>
                <w:rFonts w:hint="default"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联系方式</w:t>
            </w:r>
          </w:p>
        </w:tc>
      </w:tr>
      <w:tr w14:paraId="2B84E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4CF1C323">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270" w:type="dxa"/>
          </w:tcPr>
          <w:p w14:paraId="58E94E6F">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577" w:type="dxa"/>
          </w:tcPr>
          <w:p w14:paraId="6C210A7F">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2259" w:type="dxa"/>
          </w:tcPr>
          <w:p w14:paraId="04211852">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661" w:type="dxa"/>
          </w:tcPr>
          <w:p w14:paraId="60CEF219">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661" w:type="dxa"/>
          </w:tcPr>
          <w:p w14:paraId="11DB3FC3">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662" w:type="dxa"/>
          </w:tcPr>
          <w:p w14:paraId="2871369F">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2141" w:type="dxa"/>
          </w:tcPr>
          <w:p w14:paraId="709668D0">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default" w:ascii="黑体" w:hAnsi="黑体" w:eastAsia="黑体" w:cs="黑体"/>
                <w:b w:val="0"/>
                <w:bCs w:val="0"/>
                <w:sz w:val="32"/>
                <w:szCs w:val="32"/>
                <w:vertAlign w:val="baseline"/>
                <w:lang w:val="en-US" w:eastAsia="zh-CN"/>
              </w:rPr>
            </w:pPr>
          </w:p>
        </w:tc>
      </w:tr>
      <w:tr w14:paraId="0011B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3E916803">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270" w:type="dxa"/>
          </w:tcPr>
          <w:p w14:paraId="2E251C83">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577" w:type="dxa"/>
          </w:tcPr>
          <w:p w14:paraId="32EDD89A">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2259" w:type="dxa"/>
          </w:tcPr>
          <w:p w14:paraId="3740C03C">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661" w:type="dxa"/>
          </w:tcPr>
          <w:p w14:paraId="0B44A313">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661" w:type="dxa"/>
          </w:tcPr>
          <w:p w14:paraId="5BEC107E">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662" w:type="dxa"/>
          </w:tcPr>
          <w:p w14:paraId="4161A4C5">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2141" w:type="dxa"/>
          </w:tcPr>
          <w:p w14:paraId="1182697D">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default" w:ascii="黑体" w:hAnsi="黑体" w:eastAsia="黑体" w:cs="黑体"/>
                <w:b w:val="0"/>
                <w:bCs w:val="0"/>
                <w:sz w:val="32"/>
                <w:szCs w:val="32"/>
                <w:vertAlign w:val="baseline"/>
                <w:lang w:val="en-US" w:eastAsia="zh-CN"/>
              </w:rPr>
            </w:pPr>
          </w:p>
        </w:tc>
      </w:tr>
      <w:tr w14:paraId="6501F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64A38110">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270" w:type="dxa"/>
          </w:tcPr>
          <w:p w14:paraId="6CD7DAC7">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577" w:type="dxa"/>
          </w:tcPr>
          <w:p w14:paraId="225AE560">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2259" w:type="dxa"/>
          </w:tcPr>
          <w:p w14:paraId="32290161">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661" w:type="dxa"/>
          </w:tcPr>
          <w:p w14:paraId="654114D8">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661" w:type="dxa"/>
          </w:tcPr>
          <w:p w14:paraId="42DD629D">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662" w:type="dxa"/>
          </w:tcPr>
          <w:p w14:paraId="3E86E65D">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2141" w:type="dxa"/>
          </w:tcPr>
          <w:p w14:paraId="4441CB99">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default" w:ascii="黑体" w:hAnsi="黑体" w:eastAsia="黑体" w:cs="黑体"/>
                <w:b w:val="0"/>
                <w:bCs w:val="0"/>
                <w:sz w:val="32"/>
                <w:szCs w:val="32"/>
                <w:vertAlign w:val="baseline"/>
                <w:lang w:val="en-US" w:eastAsia="zh-CN"/>
              </w:rPr>
            </w:pPr>
          </w:p>
        </w:tc>
      </w:tr>
      <w:tr w14:paraId="04DE4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0DA5A817">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270" w:type="dxa"/>
          </w:tcPr>
          <w:p w14:paraId="1AA6AFB2">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577" w:type="dxa"/>
          </w:tcPr>
          <w:p w14:paraId="49B625F4">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2259" w:type="dxa"/>
          </w:tcPr>
          <w:p w14:paraId="2EA98418">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661" w:type="dxa"/>
          </w:tcPr>
          <w:p w14:paraId="2136B05B">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661" w:type="dxa"/>
          </w:tcPr>
          <w:p w14:paraId="7AA9E3AB">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1662" w:type="dxa"/>
          </w:tcPr>
          <w:p w14:paraId="48A547C7">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b w:val="0"/>
                <w:bCs w:val="0"/>
                <w:sz w:val="32"/>
                <w:szCs w:val="32"/>
                <w:vertAlign w:val="baseline"/>
                <w:lang w:val="en-US" w:eastAsia="zh-CN"/>
              </w:rPr>
            </w:pPr>
          </w:p>
        </w:tc>
        <w:tc>
          <w:tcPr>
            <w:tcW w:w="2141" w:type="dxa"/>
          </w:tcPr>
          <w:p w14:paraId="16E28A87">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default" w:ascii="黑体" w:hAnsi="黑体" w:eastAsia="黑体" w:cs="黑体"/>
                <w:b w:val="0"/>
                <w:bCs w:val="0"/>
                <w:sz w:val="32"/>
                <w:szCs w:val="32"/>
                <w:vertAlign w:val="baseline"/>
                <w:lang w:val="en-US" w:eastAsia="zh-CN"/>
              </w:rPr>
            </w:pPr>
          </w:p>
        </w:tc>
      </w:tr>
    </w:tbl>
    <w:p w14:paraId="0D68EC43">
      <w:pPr>
        <w:pStyle w:val="5"/>
        <w:keepNext w:val="0"/>
        <w:keepLines w:val="0"/>
        <w:pageBreakBefore w:val="0"/>
        <w:widowControl w:val="0"/>
        <w:numPr>
          <w:ilvl w:val="3"/>
          <w:numId w:val="0"/>
        </w:numPr>
        <w:kinsoku/>
        <w:wordWrap/>
        <w:overflowPunct/>
        <w:topLinePunct w:val="0"/>
        <w:autoSpaceDE/>
        <w:autoSpaceDN/>
        <w:bidi w:val="0"/>
        <w:ind w:leftChars="200"/>
        <w:textAlignment w:val="auto"/>
        <w:rPr>
          <w:rFonts w:hint="eastAsia"/>
          <w:lang w:val="zh-CN"/>
        </w:rPr>
      </w:pPr>
    </w:p>
    <w:p w14:paraId="49EC5DAC">
      <w:pPr>
        <w:keepNext w:val="0"/>
        <w:keepLines w:val="0"/>
        <w:pageBreakBefore w:val="0"/>
        <w:widowControl w:val="0"/>
        <w:kinsoku/>
        <w:wordWrap/>
        <w:overflowPunct/>
        <w:topLinePunct w:val="0"/>
        <w:autoSpaceDE/>
        <w:autoSpaceDN/>
        <w:bidi w:val="0"/>
        <w:adjustRightInd/>
        <w:snapToGrid/>
        <w:spacing w:line="560" w:lineRule="exact"/>
        <w:textAlignment w:val="auto"/>
      </w:pPr>
    </w:p>
    <w:p w14:paraId="3BE3E557">
      <w:pPr>
        <w:pStyle w:val="5"/>
        <w:keepNext w:val="0"/>
        <w:keepLines w:val="0"/>
        <w:pageBreakBefore w:val="0"/>
        <w:widowControl w:val="0"/>
        <w:numPr>
          <w:ilvl w:val="3"/>
          <w:numId w:val="0"/>
        </w:numPr>
        <w:kinsoku/>
        <w:wordWrap/>
        <w:overflowPunct/>
        <w:topLinePunct w:val="0"/>
        <w:autoSpaceDE/>
        <w:autoSpaceDN/>
        <w:bidi w:val="0"/>
        <w:ind w:leftChars="200"/>
        <w:textAlignment w:val="auto"/>
        <w:sectPr>
          <w:pgSz w:w="16838" w:h="11906" w:orient="landscape"/>
          <w:pgMar w:top="1800" w:right="1440" w:bottom="1800" w:left="1440" w:header="850" w:footer="1531" w:gutter="0"/>
          <w:pgNumType w:fmt="decimal"/>
          <w:cols w:space="425" w:num="1"/>
          <w:titlePg/>
          <w:docGrid w:type="linesAndChars" w:linePitch="579" w:charSpace="-842"/>
        </w:sectPr>
      </w:pPr>
    </w:p>
    <w:p w14:paraId="203CFA40">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firstLine="0" w:firstLineChars="0"/>
        <w:jc w:val="both"/>
        <w:textAlignment w:val="auto"/>
        <w:rPr>
          <w:rFonts w:hint="default" w:ascii="黑体" w:hAnsi="黑体" w:eastAsia="黑体" w:cs="黑体"/>
          <w:b w:val="0"/>
          <w:bCs w:val="0"/>
          <w:sz w:val="32"/>
          <w:szCs w:val="32"/>
          <w:lang w:val="en-US" w:eastAsia="zh-CN"/>
        </w:rPr>
      </w:pPr>
      <w:r>
        <w:rPr>
          <w:rFonts w:hint="default" w:ascii="黑体" w:hAnsi="黑体" w:eastAsia="黑体" w:cs="黑体"/>
          <w:b w:val="0"/>
          <w:bCs w:val="0"/>
          <w:sz w:val="32"/>
          <w:szCs w:val="32"/>
          <w:lang w:val="en-US" w:eastAsia="zh-CN"/>
        </w:rPr>
        <w:t>附件</w:t>
      </w:r>
      <w:r>
        <w:rPr>
          <w:rFonts w:hint="eastAsia" w:ascii="黑体" w:hAnsi="黑体" w:eastAsia="黑体" w:cs="黑体"/>
          <w:b w:val="0"/>
          <w:bCs w:val="0"/>
          <w:sz w:val="32"/>
          <w:szCs w:val="32"/>
          <w:lang w:val="en-US" w:eastAsia="zh-CN"/>
        </w:rPr>
        <w:t>2</w:t>
      </w:r>
    </w:p>
    <w:p w14:paraId="0050C062">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lang w:val="en-US" w:eastAsia="zh-CN"/>
        </w:rPr>
      </w:pPr>
    </w:p>
    <w:p w14:paraId="7414EAED">
      <w:pPr>
        <w:pStyle w:val="59"/>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firstLine="0" w:firstLineChars="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2026年“党史国史·我来学我来讲”活动报送作品信息表</w:t>
      </w:r>
    </w:p>
    <w:p w14:paraId="7090CB14">
      <w:pPr>
        <w:keepNext w:val="0"/>
        <w:keepLines w:val="0"/>
        <w:pageBreakBefore w:val="0"/>
        <w:widowControl w:val="0"/>
        <w:kinsoku/>
        <w:wordWrap/>
        <w:overflowPunct/>
        <w:topLinePunct w:val="0"/>
        <w:autoSpaceDE/>
        <w:autoSpaceDN/>
        <w:bidi w:val="0"/>
        <w:textAlignment w:val="auto"/>
        <w:rPr>
          <w:rFonts w:hint="default"/>
          <w:lang w:val="en-US" w:eastAsia="zh-CN"/>
        </w:rPr>
      </w:pP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2867"/>
        <w:gridCol w:w="1894"/>
        <w:gridCol w:w="2080"/>
      </w:tblGrid>
      <w:tr w14:paraId="538B8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39" w:type="dxa"/>
            <w:shd w:val="clear" w:color="auto" w:fill="auto"/>
            <w:vAlign w:val="top"/>
          </w:tcPr>
          <w:p w14:paraId="423CDB90">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ascii="仿宋_GB2312" w:eastAsia="仿宋_GB2312"/>
                <w:sz w:val="32"/>
                <w:szCs w:val="36"/>
              </w:rPr>
            </w:pPr>
            <w:r>
              <w:rPr>
                <w:rFonts w:hint="eastAsia" w:ascii="仿宋_GB2312" w:eastAsia="仿宋_GB2312"/>
                <w:sz w:val="32"/>
                <w:szCs w:val="36"/>
              </w:rPr>
              <w:t>作品</w:t>
            </w:r>
          </w:p>
        </w:tc>
        <w:tc>
          <w:tcPr>
            <w:tcW w:w="2867" w:type="dxa"/>
            <w:shd w:val="clear" w:color="auto" w:fill="auto"/>
            <w:vAlign w:val="top"/>
          </w:tcPr>
          <w:p w14:paraId="25BAA926">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仿宋_GB2312" w:eastAsia="仿宋_GB2312"/>
                <w:sz w:val="32"/>
                <w:szCs w:val="36"/>
              </w:rPr>
            </w:pPr>
          </w:p>
        </w:tc>
        <w:tc>
          <w:tcPr>
            <w:tcW w:w="1894" w:type="dxa"/>
            <w:shd w:val="clear" w:color="auto" w:fill="auto"/>
            <w:vAlign w:val="top"/>
          </w:tcPr>
          <w:p w14:paraId="5B56003B">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hint="eastAsia" w:ascii="仿宋_GB2312" w:eastAsia="仿宋_GB2312"/>
                <w:sz w:val="32"/>
                <w:szCs w:val="36"/>
                <w:lang w:eastAsia="zh-CN"/>
              </w:rPr>
            </w:pPr>
            <w:r>
              <w:rPr>
                <w:rFonts w:hint="eastAsia" w:ascii="仿宋_GB2312" w:eastAsia="仿宋_GB2312"/>
                <w:sz w:val="32"/>
                <w:szCs w:val="36"/>
                <w:lang w:val="en-US" w:eastAsia="zh-CN"/>
              </w:rPr>
              <w:t>姓名</w:t>
            </w:r>
          </w:p>
        </w:tc>
        <w:tc>
          <w:tcPr>
            <w:tcW w:w="2080" w:type="dxa"/>
            <w:shd w:val="clear" w:color="auto" w:fill="auto"/>
            <w:vAlign w:val="top"/>
          </w:tcPr>
          <w:p w14:paraId="26F29593">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仿宋_GB2312" w:eastAsia="仿宋_GB2312"/>
                <w:sz w:val="32"/>
                <w:szCs w:val="36"/>
              </w:rPr>
            </w:pPr>
          </w:p>
        </w:tc>
      </w:tr>
      <w:tr w14:paraId="099F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shd w:val="clear" w:color="auto" w:fill="auto"/>
            <w:vAlign w:val="top"/>
          </w:tcPr>
          <w:p w14:paraId="3E62A118">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hint="eastAsia" w:ascii="仿宋_GB2312" w:eastAsia="仿宋_GB2312"/>
                <w:sz w:val="32"/>
                <w:szCs w:val="36"/>
                <w:lang w:val="en-US" w:eastAsia="zh-CN"/>
              </w:rPr>
            </w:pPr>
            <w:r>
              <w:rPr>
                <w:rFonts w:hint="eastAsia" w:ascii="仿宋_GB2312" w:eastAsia="仿宋_GB2312"/>
                <w:sz w:val="32"/>
                <w:szCs w:val="36"/>
                <w:lang w:val="en-US" w:eastAsia="zh-CN"/>
              </w:rPr>
              <w:t>组别</w:t>
            </w:r>
          </w:p>
        </w:tc>
        <w:tc>
          <w:tcPr>
            <w:tcW w:w="2867" w:type="dxa"/>
            <w:shd w:val="clear" w:color="auto" w:fill="auto"/>
            <w:vAlign w:val="top"/>
          </w:tcPr>
          <w:p w14:paraId="2584A418">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仿宋_GB2312" w:eastAsia="仿宋_GB2312"/>
                <w:sz w:val="32"/>
                <w:szCs w:val="36"/>
              </w:rPr>
            </w:pPr>
          </w:p>
        </w:tc>
        <w:tc>
          <w:tcPr>
            <w:tcW w:w="1894" w:type="dxa"/>
            <w:shd w:val="clear" w:color="auto" w:fill="auto"/>
            <w:vAlign w:val="top"/>
          </w:tcPr>
          <w:p w14:paraId="3F59B37F">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hint="eastAsia" w:ascii="仿宋_GB2312" w:eastAsia="仿宋_GB2312"/>
                <w:sz w:val="32"/>
                <w:szCs w:val="36"/>
                <w:lang w:eastAsia="zh-CN"/>
              </w:rPr>
            </w:pPr>
            <w:r>
              <w:rPr>
                <w:rFonts w:hint="eastAsia" w:ascii="仿宋_GB2312" w:eastAsia="仿宋_GB2312"/>
                <w:sz w:val="32"/>
                <w:szCs w:val="36"/>
                <w:lang w:val="en-US" w:eastAsia="zh-CN"/>
              </w:rPr>
              <w:t>联系方式</w:t>
            </w:r>
          </w:p>
        </w:tc>
        <w:tc>
          <w:tcPr>
            <w:tcW w:w="2080" w:type="dxa"/>
            <w:shd w:val="clear" w:color="auto" w:fill="auto"/>
            <w:vAlign w:val="top"/>
          </w:tcPr>
          <w:p w14:paraId="1EAB2F35">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仿宋_GB2312" w:eastAsia="仿宋_GB2312"/>
                <w:sz w:val="32"/>
                <w:szCs w:val="36"/>
              </w:rPr>
            </w:pPr>
          </w:p>
        </w:tc>
      </w:tr>
      <w:tr w14:paraId="6A438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shd w:val="clear" w:color="auto" w:fill="auto"/>
            <w:vAlign w:val="top"/>
          </w:tcPr>
          <w:p w14:paraId="33FBC0E4">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ascii="仿宋_GB2312" w:eastAsia="仿宋_GB2312"/>
                <w:sz w:val="32"/>
                <w:szCs w:val="36"/>
              </w:rPr>
            </w:pPr>
            <w:r>
              <w:rPr>
                <w:rFonts w:hint="eastAsia" w:ascii="仿宋_GB2312" w:eastAsia="仿宋_GB2312"/>
                <w:sz w:val="32"/>
                <w:szCs w:val="36"/>
              </w:rPr>
              <w:t>学校</w:t>
            </w:r>
          </w:p>
        </w:tc>
        <w:tc>
          <w:tcPr>
            <w:tcW w:w="2867" w:type="dxa"/>
            <w:shd w:val="clear" w:color="auto" w:fill="auto"/>
            <w:vAlign w:val="top"/>
          </w:tcPr>
          <w:p w14:paraId="4F2D5FF0">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仿宋_GB2312" w:eastAsia="仿宋_GB2312"/>
                <w:sz w:val="32"/>
                <w:szCs w:val="36"/>
              </w:rPr>
            </w:pPr>
          </w:p>
        </w:tc>
        <w:tc>
          <w:tcPr>
            <w:tcW w:w="1894" w:type="dxa"/>
            <w:shd w:val="clear" w:color="auto" w:fill="auto"/>
            <w:vAlign w:val="top"/>
          </w:tcPr>
          <w:p w14:paraId="295A2805">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hint="eastAsia" w:ascii="仿宋_GB2312" w:eastAsia="仿宋_GB2312"/>
                <w:sz w:val="32"/>
                <w:szCs w:val="36"/>
              </w:rPr>
            </w:pPr>
            <w:r>
              <w:rPr>
                <w:rFonts w:hint="eastAsia" w:ascii="仿宋_GB2312" w:eastAsia="仿宋_GB2312"/>
                <w:sz w:val="32"/>
                <w:szCs w:val="36"/>
              </w:rPr>
              <w:t>指导教师</w:t>
            </w:r>
          </w:p>
        </w:tc>
        <w:tc>
          <w:tcPr>
            <w:tcW w:w="2080" w:type="dxa"/>
            <w:shd w:val="clear" w:color="auto" w:fill="auto"/>
            <w:vAlign w:val="top"/>
          </w:tcPr>
          <w:p w14:paraId="1A733685">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仿宋_GB2312" w:eastAsia="仿宋_GB2312"/>
                <w:sz w:val="32"/>
                <w:szCs w:val="36"/>
              </w:rPr>
            </w:pPr>
          </w:p>
        </w:tc>
      </w:tr>
      <w:tr w14:paraId="30860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7" w:hRule="atLeast"/>
        </w:trPr>
        <w:tc>
          <w:tcPr>
            <w:tcW w:w="8380" w:type="dxa"/>
            <w:gridSpan w:val="4"/>
            <w:shd w:val="clear" w:color="auto" w:fill="auto"/>
            <w:vAlign w:val="top"/>
          </w:tcPr>
          <w:p w14:paraId="0858B992">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textAlignment w:val="auto"/>
              <w:rPr>
                <w:rFonts w:hint="eastAsia" w:ascii="仿宋_GB2312" w:eastAsia="仿宋_GB2312"/>
                <w:sz w:val="28"/>
                <w:szCs w:val="28"/>
              </w:rPr>
            </w:pPr>
            <w:r>
              <w:rPr>
                <w:rFonts w:hint="eastAsia" w:ascii="仿宋_GB2312" w:eastAsia="仿宋_GB2312"/>
                <w:sz w:val="32"/>
                <w:szCs w:val="36"/>
              </w:rPr>
              <w:t>创作说明：</w:t>
            </w:r>
          </w:p>
          <w:p w14:paraId="052E5776">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_GB2312" w:eastAsia="仿宋_GB2312"/>
                <w:sz w:val="32"/>
                <w:szCs w:val="36"/>
              </w:rPr>
            </w:pPr>
            <w:r>
              <w:rPr>
                <w:rFonts w:hint="eastAsia" w:ascii="仿宋_GB2312" w:eastAsia="仿宋_GB2312"/>
                <w:sz w:val="32"/>
                <w:szCs w:val="36"/>
              </w:rPr>
              <w:t xml:space="preserve">    </w:t>
            </w:r>
          </w:p>
          <w:p w14:paraId="0152B3C9">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_GB2312" w:eastAsia="仿宋_GB2312"/>
                <w:sz w:val="32"/>
                <w:szCs w:val="36"/>
              </w:rPr>
            </w:pPr>
          </w:p>
          <w:p w14:paraId="3A725B9B">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_GB2312" w:eastAsia="仿宋_GB2312"/>
                <w:sz w:val="32"/>
                <w:szCs w:val="36"/>
              </w:rPr>
            </w:pPr>
          </w:p>
          <w:p w14:paraId="5583A0E4">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_GB2312" w:eastAsia="仿宋_GB2312"/>
                <w:sz w:val="32"/>
                <w:szCs w:val="36"/>
              </w:rPr>
            </w:pPr>
          </w:p>
          <w:p w14:paraId="19506A28">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_GB2312" w:eastAsia="仿宋_GB2312"/>
                <w:sz w:val="32"/>
                <w:szCs w:val="36"/>
              </w:rPr>
            </w:pPr>
          </w:p>
          <w:p w14:paraId="6130CDF4">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_GB2312" w:eastAsia="仿宋_GB2312"/>
                <w:sz w:val="32"/>
                <w:szCs w:val="36"/>
              </w:rPr>
            </w:pPr>
          </w:p>
          <w:p w14:paraId="7F3A1D4E">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_GB2312" w:eastAsia="仿宋_GB2312"/>
                <w:sz w:val="32"/>
                <w:szCs w:val="36"/>
              </w:rPr>
            </w:pPr>
          </w:p>
          <w:p w14:paraId="40FB6ADE">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_GB2312" w:eastAsia="仿宋_GB2312"/>
                <w:sz w:val="32"/>
                <w:szCs w:val="36"/>
              </w:rPr>
            </w:pPr>
          </w:p>
          <w:p w14:paraId="16053ABF">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_GB2312" w:eastAsia="仿宋_GB2312"/>
                <w:sz w:val="32"/>
                <w:szCs w:val="36"/>
              </w:rPr>
            </w:pPr>
          </w:p>
          <w:p w14:paraId="0FB6C721">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_GB2312" w:eastAsia="仿宋_GB2312"/>
                <w:sz w:val="32"/>
                <w:szCs w:val="36"/>
              </w:rPr>
            </w:pPr>
          </w:p>
          <w:p w14:paraId="723EED2F">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eastAsia="仿宋_GB2312"/>
                <w:sz w:val="32"/>
                <w:szCs w:val="36"/>
                <w:lang w:eastAsia="zh-CN"/>
              </w:rPr>
            </w:pPr>
          </w:p>
        </w:tc>
      </w:tr>
    </w:tbl>
    <w:p w14:paraId="146813EB">
      <w:pPr>
        <w:keepNext w:val="0"/>
        <w:keepLines w:val="0"/>
        <w:pageBreakBefore w:val="0"/>
        <w:widowControl w:val="0"/>
        <w:kinsoku/>
        <w:wordWrap/>
        <w:overflowPunct/>
        <w:topLinePunct w:val="0"/>
        <w:autoSpaceDE/>
        <w:autoSpaceDN/>
        <w:bidi w:val="0"/>
        <w:ind w:left="0" w:leftChars="0" w:firstLine="0" w:firstLineChars="0"/>
        <w:textAlignment w:val="auto"/>
      </w:pPr>
    </w:p>
    <w:sectPr>
      <w:pgSz w:w="11906" w:h="16838"/>
      <w:pgMar w:top="1440" w:right="1800" w:bottom="1440" w:left="1800" w:header="850" w:footer="1531" w:gutter="0"/>
      <w:pgNumType w:fmt="decimal"/>
      <w:cols w:space="425" w:num="1"/>
      <w:titlePg/>
      <w:docGrid w:type="linesAndChars" w:linePitch="579" w:charSpace="-84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32"/>
      </w:pPr>
      <w:r>
        <w:separator/>
      </w:r>
    </w:p>
  </w:endnote>
  <w:endnote w:type="continuationSeparator" w:id="1">
    <w:p>
      <w:pPr>
        <w:ind w:firstLine="63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A3230">
    <w:pPr>
      <w:pStyle w:val="55"/>
      <w:ind w:right="320"/>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16098D">
                          <w:pPr>
                            <w:pStyle w:val="5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316098D">
                    <w:pPr>
                      <w:pStyle w:val="5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53E56">
    <w:pPr>
      <w:pStyle w:val="260"/>
      <w:ind w:left="320"/>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D47BE5">
                          <w:pPr>
                            <w:pStyle w:val="5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1D47BE5">
                    <w:pPr>
                      <w:pStyle w:val="5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632A6">
    <w:pPr>
      <w:pStyle w:val="55"/>
      <w:ind w:right="320"/>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FD8610">
                          <w:pPr>
                            <w:pStyle w:val="5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BFD8610">
                    <w:pPr>
                      <w:pStyle w:val="5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32"/>
      </w:pPr>
      <w:r>
        <w:separator/>
      </w:r>
    </w:p>
  </w:footnote>
  <w:footnote w:type="continuationSeparator" w:id="1">
    <w:p>
      <w:pPr>
        <w:ind w:firstLine="63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5"/>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7"/>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36"/>
      <w:lvlText w:val="%1."/>
      <w:lvlJc w:val="left"/>
      <w:pPr>
        <w:tabs>
          <w:tab w:val="left" w:pos="1200"/>
        </w:tabs>
        <w:ind w:left="1200" w:hanging="360"/>
      </w:pPr>
    </w:lvl>
  </w:abstractNum>
  <w:abstractNum w:abstractNumId="3">
    <w:nsid w:val="FFFFFF7F"/>
    <w:multiLevelType w:val="singleLevel"/>
    <w:tmpl w:val="FFFFFF7F"/>
    <w:lvl w:ilvl="0" w:tentative="0">
      <w:start w:val="1"/>
      <w:numFmt w:val="decimal"/>
      <w:pStyle w:val="14"/>
      <w:lvlText w:val="%1."/>
      <w:lvlJc w:val="left"/>
      <w:pPr>
        <w:tabs>
          <w:tab w:val="left" w:pos="780"/>
        </w:tabs>
        <w:ind w:left="780" w:hanging="360"/>
      </w:pPr>
    </w:lvl>
  </w:abstractNum>
  <w:abstractNum w:abstractNumId="4">
    <w:nsid w:val="FFFFFF80"/>
    <w:multiLevelType w:val="singleLevel"/>
    <w:tmpl w:val="FFFFFF80"/>
    <w:lvl w:ilvl="0" w:tentative="0">
      <w:start w:val="1"/>
      <w:numFmt w:val="bullet"/>
      <w:pStyle w:val="46"/>
      <w:lvlText w:val=""/>
      <w:lvlJc w:val="left"/>
      <w:pPr>
        <w:tabs>
          <w:tab w:val="left" w:pos="2040"/>
        </w:tabs>
        <w:ind w:left="2040" w:hanging="360"/>
      </w:pPr>
      <w:rPr>
        <w:rFonts w:hint="default" w:ascii="Wingdings" w:hAnsi="Wingdings"/>
      </w:rPr>
    </w:lvl>
  </w:abstractNum>
  <w:abstractNum w:abstractNumId="5">
    <w:nsid w:val="FFFFFF81"/>
    <w:multiLevelType w:val="singleLevel"/>
    <w:tmpl w:val="FFFFFF81"/>
    <w:lvl w:ilvl="0" w:tentative="0">
      <w:start w:val="1"/>
      <w:numFmt w:val="bullet"/>
      <w:pStyle w:val="17"/>
      <w:lvlText w:val=""/>
      <w:lvlJc w:val="left"/>
      <w:pPr>
        <w:tabs>
          <w:tab w:val="left" w:pos="1620"/>
        </w:tabs>
        <w:ind w:left="1620" w:hanging="360"/>
      </w:pPr>
      <w:rPr>
        <w:rFonts w:hint="default" w:ascii="Wingdings" w:hAnsi="Wingdings"/>
      </w:rPr>
    </w:lvl>
  </w:abstractNum>
  <w:abstractNum w:abstractNumId="6">
    <w:nsid w:val="FFFFFF82"/>
    <w:multiLevelType w:val="singleLevel"/>
    <w:tmpl w:val="FFFFFF82"/>
    <w:lvl w:ilvl="0" w:tentative="0">
      <w:start w:val="1"/>
      <w:numFmt w:val="bullet"/>
      <w:pStyle w:val="33"/>
      <w:lvlText w:val=""/>
      <w:lvlJc w:val="left"/>
      <w:pPr>
        <w:tabs>
          <w:tab w:val="left" w:pos="1200"/>
        </w:tabs>
        <w:ind w:left="1200" w:hanging="360"/>
      </w:pPr>
      <w:rPr>
        <w:rFonts w:hint="default" w:ascii="Wingdings" w:hAnsi="Wingdings"/>
      </w:rPr>
    </w:lvl>
  </w:abstractNum>
  <w:abstractNum w:abstractNumId="7">
    <w:nsid w:val="FFFFFF83"/>
    <w:multiLevelType w:val="singleLevel"/>
    <w:tmpl w:val="FFFFFF83"/>
    <w:lvl w:ilvl="0" w:tentative="0">
      <w:start w:val="1"/>
      <w:numFmt w:val="bullet"/>
      <w:pStyle w:val="40"/>
      <w:lvlText w:val=""/>
      <w:lvlJc w:val="left"/>
      <w:pPr>
        <w:tabs>
          <w:tab w:val="left" w:pos="780"/>
        </w:tabs>
        <w:ind w:left="780" w:hanging="360"/>
      </w:pPr>
      <w:rPr>
        <w:rFonts w:hint="default" w:ascii="Wingdings" w:hAnsi="Wingdings"/>
      </w:rPr>
    </w:lvl>
  </w:abstractNum>
  <w:abstractNum w:abstractNumId="8">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4"/>
      <w:lvlText w:val=""/>
      <w:lvlJc w:val="left"/>
      <w:pPr>
        <w:tabs>
          <w:tab w:val="left" w:pos="360"/>
        </w:tabs>
        <w:ind w:left="360" w:hanging="360"/>
      </w:pPr>
      <w:rPr>
        <w:rFonts w:hint="default" w:ascii="Wingdings" w:hAnsi="Wingdings"/>
      </w:rPr>
    </w:lvl>
  </w:abstractNum>
  <w:abstractNum w:abstractNumId="10">
    <w:nsid w:val="607537EE"/>
    <w:multiLevelType w:val="multilevel"/>
    <w:tmpl w:val="607537EE"/>
    <w:lvl w:ilvl="0" w:tentative="0">
      <w:start w:val="1"/>
      <w:numFmt w:val="none"/>
      <w:pStyle w:val="262"/>
      <w:suff w:val="nothing"/>
      <w:lvlText w:val=""/>
      <w:lvlJc w:val="left"/>
      <w:pPr>
        <w:ind w:left="0" w:firstLine="0"/>
      </w:pPr>
    </w:lvl>
    <w:lvl w:ilvl="1" w:tentative="0">
      <w:start w:val="1"/>
      <w:numFmt w:val="chineseCountingThousand"/>
      <w:pStyle w:val="3"/>
      <w:suff w:val="nothing"/>
      <w:lvlText w:val="%2、"/>
      <w:lvlJc w:val="left"/>
      <w:pPr>
        <w:ind w:left="0" w:firstLine="0"/>
      </w:pPr>
    </w:lvl>
    <w:lvl w:ilvl="2" w:tentative="0">
      <w:start w:val="1"/>
      <w:numFmt w:val="chineseCountingThousand"/>
      <w:pStyle w:val="4"/>
      <w:suff w:val="nothing"/>
      <w:lvlText w:val="（%3）"/>
      <w:lvlJc w:val="left"/>
      <w:pPr>
        <w:ind w:left="0" w:firstLine="0"/>
      </w:pPr>
    </w:lvl>
    <w:lvl w:ilvl="3" w:tentative="0">
      <w:start w:val="1"/>
      <w:numFmt w:val="decimal"/>
      <w:pStyle w:val="5"/>
      <w:suff w:val="nothing"/>
      <w:lvlText w:val="%4."/>
      <w:lvlJc w:val="left"/>
      <w:pPr>
        <w:ind w:left="0" w:firstLine="0"/>
      </w:pPr>
    </w:lvl>
    <w:lvl w:ilvl="4" w:tentative="0">
      <w:start w:val="1"/>
      <w:numFmt w:val="decimal"/>
      <w:pStyle w:val="6"/>
      <w:suff w:val="nothing"/>
      <w:lvlText w:val="（%5）"/>
      <w:lvlJc w:val="left"/>
      <w:pPr>
        <w:ind w:left="0" w:firstLine="0"/>
      </w:pPr>
    </w:lvl>
    <w:lvl w:ilvl="5" w:tentative="0">
      <w:start w:val="1"/>
      <w:numFmt w:val="decimal"/>
      <w:lvlRestart w:val="1"/>
      <w:pStyle w:val="7"/>
      <w:suff w:val="nothing"/>
      <w:lvlText w:val="%6."/>
      <w:lvlJc w:val="left"/>
      <w:pPr>
        <w:ind w:left="0" w:firstLine="0"/>
      </w:pPr>
    </w:lvl>
    <w:lvl w:ilvl="6" w:tentative="0">
      <w:start w:val="1"/>
      <w:numFmt w:val="decimal"/>
      <w:suff w:val="nothing"/>
      <w:lvlText w:val="%1.%2.%3.%4.%5.%6.%7"/>
      <w:lvlJc w:val="left"/>
      <w:pPr>
        <w:ind w:left="0" w:firstLine="0"/>
      </w:pPr>
    </w:lvl>
    <w:lvl w:ilvl="7" w:tentative="0">
      <w:start w:val="1"/>
      <w:numFmt w:val="decimal"/>
      <w:suff w:val="nothing"/>
      <w:lvlText w:val="%1.%2.%3.%4.%5.%6.%7.%8"/>
      <w:lvlJc w:val="left"/>
      <w:pPr>
        <w:ind w:left="0" w:firstLine="0"/>
      </w:pPr>
    </w:lvl>
    <w:lvl w:ilvl="8" w:tentative="0">
      <w:start w:val="1"/>
      <w:numFmt w:val="decimal"/>
      <w:suff w:val="nothing"/>
      <w:lvlText w:val="%1.%2.%3.%4.%5.%6.%7.%8.%9"/>
      <w:lvlJc w:val="left"/>
      <w:pPr>
        <w:ind w:left="0" w:firstLine="0"/>
      </w:pPr>
    </w:lvl>
  </w:abstractNum>
  <w:num w:numId="1">
    <w:abstractNumId w:val="10"/>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mirrorMargins w:val="1"/>
  <w:bordersDoNotSurroundHeader w:val="0"/>
  <w:bordersDoNotSurroundFooter w:val="0"/>
  <w:documentProtection w:enforcement="0"/>
  <w:styleLockTheme/>
  <w:styleLockQFSet/>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43026B"/>
    <w:rsid w:val="1A413EB0"/>
    <w:rsid w:val="1D28030A"/>
    <w:rsid w:val="23254D51"/>
    <w:rsid w:val="2AA22981"/>
    <w:rsid w:val="327A114D"/>
    <w:rsid w:val="432602A9"/>
    <w:rsid w:val="4A8E50B1"/>
    <w:rsid w:val="505F3D3E"/>
    <w:rsid w:val="540208BE"/>
    <w:rsid w:val="565172F4"/>
    <w:rsid w:val="5CA658E7"/>
    <w:rsid w:val="5D656145"/>
    <w:rsid w:val="5EE6013E"/>
    <w:rsid w:val="5F7B3841"/>
    <w:rsid w:val="64EC5789"/>
    <w:rsid w:val="725D26C8"/>
    <w:rsid w:val="7898155A"/>
    <w:rsid w:val="790B11EF"/>
    <w:rsid w:val="7A624E9F"/>
    <w:rsid w:val="7CF9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2" w:semiHidden="0" w:name="heading 2"/>
    <w:lsdException w:qFormat="1" w:unhideWhenUsed="0" w:uiPriority="9" w:semiHidden="0" w:name="heading 3"/>
    <w:lsdException w:qFormat="1" w:unhideWhenUsed="0" w:uiPriority="4" w:semiHidden="0" w:name="heading 4"/>
    <w:lsdException w:qFormat="1" w:unhideWhenUsed="0" w:uiPriority="8" w:semiHidden="0" w:name="heading 5"/>
    <w:lsdException w:qFormat="1" w:unhideWhenUsed="0" w:uiPriority="39" w:name="heading 6"/>
    <w:lsdException w:qFormat="1" w:unhideWhenUsed="0" w:uiPriority="39" w:name="heading 7"/>
    <w:lsdException w:qFormat="1" w:unhideWhenUsed="0" w:uiPriority="39" w:name="heading 8"/>
    <w:lsdException w:qFormat="1" w:unhideWhenUsed="0" w:uiPriority="39" w:name="heading 9"/>
    <w:lsdException w:qFormat="1" w:unhideWhenUsed="0" w:uiPriority="39" w:name="index 1"/>
    <w:lsdException w:qFormat="1" w:unhideWhenUsed="0" w:uiPriority="39" w:name="index 2"/>
    <w:lsdException w:qFormat="1" w:unhideWhenUsed="0" w:uiPriority="39" w:name="index 3"/>
    <w:lsdException w:qFormat="1" w:unhideWhenUsed="0" w:uiPriority="39" w:name="index 4"/>
    <w:lsdException w:qFormat="1" w:unhideWhenUsed="0" w:uiPriority="39" w:name="index 5"/>
    <w:lsdException w:qFormat="1" w:unhideWhenUsed="0" w:uiPriority="39" w:name="index 6"/>
    <w:lsdException w:qFormat="1" w:unhideWhenUsed="0" w:uiPriority="39" w:name="index 7"/>
    <w:lsdException w:qFormat="1" w:unhideWhenUsed="0" w:uiPriority="39" w:name="index 8"/>
    <w:lsdException w:qFormat="1" w:unhideWhenUsed="0" w:uiPriority="39"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nhideWhenUsed="0" w:uiPriority="39" w:name="Normal Indent"/>
    <w:lsdException w:qFormat="1" w:unhideWhenUsed="0" w:uiPriority="39" w:name="footnote text"/>
    <w:lsdException w:qFormat="1" w:unhideWhenUsed="0" w:uiPriority="39" w:name="annotation text"/>
    <w:lsdException w:qFormat="1" w:unhideWhenUsed="0" w:uiPriority="15" w:semiHidden="0" w:name="header"/>
    <w:lsdException w:qFormat="1" w:unhideWhenUsed="0" w:uiPriority="16" w:semiHidden="0" w:name="footer"/>
    <w:lsdException w:qFormat="1" w:unhideWhenUsed="0" w:uiPriority="39" w:name="index heading"/>
    <w:lsdException w:qFormat="1" w:unhideWhenUsed="0" w:uiPriority="39" w:name="caption"/>
    <w:lsdException w:qFormat="1" w:unhideWhenUsed="0" w:uiPriority="39" w:name="table of figures"/>
    <w:lsdException w:qFormat="1" w:unhideWhenUsed="0" w:uiPriority="39" w:name="envelope address"/>
    <w:lsdException w:qFormat="1" w:unhideWhenUsed="0" w:uiPriority="39" w:name="envelope return"/>
    <w:lsdException w:qFormat="1" w:unhideWhenUsed="0" w:uiPriority="39" w:name="footnote reference"/>
    <w:lsdException w:qFormat="1" w:unhideWhenUsed="0" w:uiPriority="39" w:name="annotation reference"/>
    <w:lsdException w:qFormat="1" w:unhideWhenUsed="0" w:uiPriority="39" w:name="line number"/>
    <w:lsdException w:qFormat="1" w:unhideWhenUsed="0" w:uiPriority="39" w:name="page number"/>
    <w:lsdException w:qFormat="1" w:unhideWhenUsed="0" w:uiPriority="39" w:name="endnote reference"/>
    <w:lsdException w:qFormat="1" w:unhideWhenUsed="0" w:uiPriority="39" w:name="endnote text"/>
    <w:lsdException w:qFormat="1" w:unhideWhenUsed="0" w:uiPriority="39" w:name="table of authorities"/>
    <w:lsdException w:qFormat="1" w:unhideWhenUsed="0" w:uiPriority="39" w:name="macro"/>
    <w:lsdException w:qFormat="1" w:unhideWhenUsed="0" w:uiPriority="39" w:name="toa heading"/>
    <w:lsdException w:qFormat="1" w:unhideWhenUsed="0" w:uiPriority="39" w:name="List"/>
    <w:lsdException w:qFormat="1" w:unhideWhenUsed="0" w:uiPriority="39" w:name="List Bullet"/>
    <w:lsdException w:qFormat="1" w:unhideWhenUsed="0" w:uiPriority="39" w:name="List Number"/>
    <w:lsdException w:qFormat="1" w:unhideWhenUsed="0" w:uiPriority="39" w:name="List 2"/>
    <w:lsdException w:qFormat="1" w:unhideWhenUsed="0" w:uiPriority="39" w:name="List 3"/>
    <w:lsdException w:qFormat="1" w:unhideWhenUsed="0" w:uiPriority="39" w:name="List 4"/>
    <w:lsdException w:qFormat="1" w:unhideWhenUsed="0" w:uiPriority="39" w:name="List 5"/>
    <w:lsdException w:qFormat="1" w:unhideWhenUsed="0" w:uiPriority="39" w:name="List Bullet 2"/>
    <w:lsdException w:qFormat="1" w:unhideWhenUsed="0" w:uiPriority="39" w:name="List Bullet 3"/>
    <w:lsdException w:qFormat="1" w:unhideWhenUsed="0" w:uiPriority="39" w:name="List Bullet 4"/>
    <w:lsdException w:qFormat="1" w:unhideWhenUsed="0" w:uiPriority="39" w:name="List Bullet 5"/>
    <w:lsdException w:qFormat="1" w:unhideWhenUsed="0" w:uiPriority="39" w:name="List Number 2"/>
    <w:lsdException w:qFormat="1" w:unhideWhenUsed="0" w:uiPriority="39" w:name="List Number 3"/>
    <w:lsdException w:qFormat="1" w:unhideWhenUsed="0" w:uiPriority="39" w:name="List Number 4"/>
    <w:lsdException w:qFormat="1" w:unhideWhenUsed="0" w:uiPriority="39" w:name="List Number 5"/>
    <w:lsdException w:qFormat="1" w:unhideWhenUsed="0" w:uiPriority="5" w:semiHidden="0" w:name="Title"/>
    <w:lsdException w:qFormat="1" w:unhideWhenUsed="0" w:uiPriority="39" w:name="Closing"/>
    <w:lsdException w:qFormat="1" w:unhideWhenUsed="0" w:uiPriority="39" w:name="Signature"/>
    <w:lsdException w:qFormat="1" w:uiPriority="1" w:semiHidden="0" w:name="Default Paragraph Font"/>
    <w:lsdException w:qFormat="1" w:unhideWhenUsed="0" w:uiPriority="39" w:name="Body Text"/>
    <w:lsdException w:qFormat="1" w:unhideWhenUsed="0" w:uiPriority="39" w:name="Body Text Indent"/>
    <w:lsdException w:qFormat="1" w:unhideWhenUsed="0" w:uiPriority="39" w:name="List Continue"/>
    <w:lsdException w:qFormat="1" w:unhideWhenUsed="0" w:uiPriority="39" w:name="List Continue 2"/>
    <w:lsdException w:qFormat="1" w:unhideWhenUsed="0" w:uiPriority="39" w:name="List Continue 3"/>
    <w:lsdException w:qFormat="1" w:unhideWhenUsed="0" w:uiPriority="39" w:name="List Continue 4"/>
    <w:lsdException w:qFormat="1" w:unhideWhenUsed="0" w:uiPriority="39" w:name="List Continue 5"/>
    <w:lsdException w:qFormat="1" w:unhideWhenUsed="0" w:uiPriority="39" w:name="Message Header"/>
    <w:lsdException w:qFormat="1" w:unhideWhenUsed="0" w:uiPriority="39" w:name="Subtitle"/>
    <w:lsdException w:qFormat="1" w:unhideWhenUsed="0" w:uiPriority="39" w:name="Salutation"/>
    <w:lsdException w:qFormat="1" w:unhideWhenUsed="0" w:uiPriority="39" w:name="Date"/>
    <w:lsdException w:qFormat="1" w:unhideWhenUsed="0" w:uiPriority="39" w:name="Body Text First Indent"/>
    <w:lsdException w:qFormat="1" w:unhideWhenUsed="0" w:uiPriority="39" w:name="Body Text First Indent 2"/>
    <w:lsdException w:qFormat="1" w:unhideWhenUsed="0" w:uiPriority="39" w:name="Note Heading"/>
    <w:lsdException w:qFormat="1" w:unhideWhenUsed="0" w:uiPriority="39" w:name="Body Text 2"/>
    <w:lsdException w:qFormat="1" w:unhideWhenUsed="0" w:uiPriority="39" w:name="Body Text 3"/>
    <w:lsdException w:qFormat="1" w:unhideWhenUsed="0" w:uiPriority="39" w:name="Body Text Indent 2"/>
    <w:lsdException w:qFormat="1" w:unhideWhenUsed="0" w:uiPriority="39" w:name="Body Text Indent 3"/>
    <w:lsdException w:qFormat="1" w:unhideWhenUsed="0" w:uiPriority="39" w:name="Block Text"/>
    <w:lsdException w:qFormat="1" w:unhideWhenUsed="0" w:uiPriority="39" w:name="Hyperlink"/>
    <w:lsdException w:qFormat="1" w:unhideWhenUsed="0" w:uiPriority="39" w:name="FollowedHyperlink"/>
    <w:lsdException w:qFormat="1" w:unhideWhenUsed="0" w:uiPriority="39" w:name="Strong"/>
    <w:lsdException w:qFormat="1" w:unhideWhenUsed="0" w:uiPriority="39" w:name="Emphasis"/>
    <w:lsdException w:qFormat="1" w:unhideWhenUsed="0" w:uiPriority="39" w:name="Document Map"/>
    <w:lsdException w:qFormat="1" w:unhideWhenUsed="0" w:uiPriority="39" w:name="Plain Text"/>
    <w:lsdException w:qFormat="1" w:unhideWhenUsed="0" w:uiPriority="39" w:name="E-mail Signature"/>
    <w:lsdException w:qFormat="1" w:unhideWhenUsed="0" w:uiPriority="39" w:name="Normal (Web)"/>
    <w:lsdException w:qFormat="1" w:unhideWhenUsed="0" w:uiPriority="39" w:name="HTML Acronym"/>
    <w:lsdException w:qFormat="1" w:unhideWhenUsed="0" w:uiPriority="39" w:name="HTML Address"/>
    <w:lsdException w:qFormat="1" w:unhideWhenUsed="0" w:uiPriority="39" w:name="HTML Cite"/>
    <w:lsdException w:qFormat="1" w:unhideWhenUsed="0" w:uiPriority="39" w:name="HTML Code"/>
    <w:lsdException w:qFormat="1" w:unhideWhenUsed="0" w:uiPriority="39" w:name="HTML Definition"/>
    <w:lsdException w:qFormat="1" w:unhideWhenUsed="0" w:uiPriority="39" w:name="HTML Keyboard"/>
    <w:lsdException w:qFormat="1" w:unhideWhenUsed="0" w:uiPriority="39" w:name="HTML Preformatted"/>
    <w:lsdException w:qFormat="1" w:unhideWhenUsed="0" w:uiPriority="39" w:name="HTML Sample"/>
    <w:lsdException w:qFormat="1" w:unhideWhenUsed="0" w:uiPriority="39" w:name="HTML Typewriter"/>
    <w:lsdException w:qFormat="1" w:unhideWhenUsed="0" w:uiPriority="39" w:name="HTML Variable"/>
    <w:lsdException w:qFormat="1" w:uiPriority="99" w:semiHidden="0" w:name="Normal Table"/>
    <w:lsdException w:qFormat="1" w:unhideWhenUsed="0" w:uiPriority="39" w:name="annotation subject"/>
    <w:lsdException w:qFormat="1" w:unhideWhenUsed="0" w:uiPriority="39" w:name="Table Simple 1"/>
    <w:lsdException w:qFormat="1" w:unhideWhenUsed="0" w:uiPriority="39" w:name="Table Simple 2"/>
    <w:lsdException w:qFormat="1" w:unhideWhenUsed="0" w:uiPriority="39" w:name="Table Simple 3"/>
    <w:lsdException w:qFormat="1" w:unhideWhenUsed="0" w:uiPriority="39" w:name="Table Classic 1"/>
    <w:lsdException w:qFormat="1" w:unhideWhenUsed="0" w:uiPriority="39" w:name="Table Classic 2"/>
    <w:lsdException w:qFormat="1" w:unhideWhenUsed="0" w:uiPriority="39" w:name="Table Classic 3"/>
    <w:lsdException w:qFormat="1" w:unhideWhenUsed="0" w:uiPriority="39" w:name="Table Classic 4"/>
    <w:lsdException w:qFormat="1" w:unhideWhenUsed="0" w:uiPriority="39" w:name="Table Colorful 1"/>
    <w:lsdException w:qFormat="1" w:unhideWhenUsed="0" w:uiPriority="39" w:name="Table Colorful 2"/>
    <w:lsdException w:qFormat="1" w:unhideWhenUsed="0" w:uiPriority="39" w:name="Table Colorful 3"/>
    <w:lsdException w:qFormat="1" w:unhideWhenUsed="0" w:uiPriority="39" w:name="Table Columns 1"/>
    <w:lsdException w:qFormat="1" w:unhideWhenUsed="0" w:uiPriority="39" w:name="Table Columns 2"/>
    <w:lsdException w:qFormat="1" w:unhideWhenUsed="0" w:uiPriority="39" w:name="Table Columns 3"/>
    <w:lsdException w:qFormat="1" w:unhideWhenUsed="0" w:uiPriority="39" w:name="Table Columns 4"/>
    <w:lsdException w:qFormat="1" w:unhideWhenUsed="0" w:uiPriority="39" w:name="Table Columns 5"/>
    <w:lsdException w:qFormat="1" w:unhideWhenUsed="0" w:uiPriority="39" w:name="Table Grid 1"/>
    <w:lsdException w:qFormat="1" w:unhideWhenUsed="0" w:uiPriority="39" w:name="Table Grid 2"/>
    <w:lsdException w:qFormat="1" w:unhideWhenUsed="0" w:uiPriority="39" w:name="Table Grid 3"/>
    <w:lsdException w:qFormat="1" w:unhideWhenUsed="0" w:uiPriority="39" w:name="Table Grid 4"/>
    <w:lsdException w:qFormat="1" w:unhideWhenUsed="0" w:uiPriority="39" w:name="Table Grid 5"/>
    <w:lsdException w:qFormat="1" w:unhideWhenUsed="0" w:uiPriority="39" w:name="Table Grid 6"/>
    <w:lsdException w:qFormat="1" w:unhideWhenUsed="0" w:uiPriority="39" w:name="Table Grid 7"/>
    <w:lsdException w:qFormat="1" w:unhideWhenUsed="0" w:uiPriority="39" w:name="Table Grid 8"/>
    <w:lsdException w:qFormat="1" w:unhideWhenUsed="0" w:uiPriority="39" w:name="Table List 1"/>
    <w:lsdException w:qFormat="1" w:unhideWhenUsed="0" w:uiPriority="39" w:name="Table List 2"/>
    <w:lsdException w:qFormat="1" w:unhideWhenUsed="0" w:uiPriority="39" w:name="Table List 3"/>
    <w:lsdException w:qFormat="1" w:unhideWhenUsed="0" w:uiPriority="39" w:name="Table List 4"/>
    <w:lsdException w:qFormat="1" w:unhideWhenUsed="0" w:uiPriority="39" w:name="Table List 5"/>
    <w:lsdException w:qFormat="1" w:unhideWhenUsed="0" w:uiPriority="39" w:name="Table List 6"/>
    <w:lsdException w:qFormat="1" w:unhideWhenUsed="0" w:uiPriority="39" w:name="Table List 7"/>
    <w:lsdException w:qFormat="1" w:unhideWhenUsed="0" w:uiPriority="39" w:name="Table List 8"/>
    <w:lsdException w:qFormat="1" w:unhideWhenUsed="0" w:uiPriority="39" w:name="Table 3D effects 1"/>
    <w:lsdException w:qFormat="1" w:unhideWhenUsed="0" w:uiPriority="39" w:name="Table 3D effects 2"/>
    <w:lsdException w:qFormat="1" w:unhideWhenUsed="0" w:uiPriority="39" w:name="Table 3D effects 3"/>
    <w:lsdException w:qFormat="1" w:unhideWhenUsed="0" w:uiPriority="39" w:name="Table Contemporary"/>
    <w:lsdException w:qFormat="1" w:unhideWhenUsed="0" w:uiPriority="39" w:name="Table Elegant"/>
    <w:lsdException w:qFormat="1" w:unhideWhenUsed="0" w:uiPriority="39" w:name="Table Professional"/>
    <w:lsdException w:qFormat="1" w:unhideWhenUsed="0" w:uiPriority="39" w:name="Table Subtle 1"/>
    <w:lsdException w:qFormat="1" w:unhideWhenUsed="0" w:uiPriority="39" w:name="Table Subtle 2"/>
    <w:lsdException w:qFormat="1" w:unhideWhenUsed="0" w:uiPriority="39" w:name="Table Web 1"/>
    <w:lsdException w:qFormat="1" w:unhideWhenUsed="0" w:uiPriority="39" w:name="Table Web 2"/>
    <w:lsdException w:qFormat="1" w:unhideWhenUsed="0" w:uiPriority="39" w:name="Table Web 3"/>
    <w:lsdException w:qFormat="1" w:unhideWhenUsed="0" w:uiPriority="39" w:name="Balloon Text"/>
    <w:lsdException w:qFormat="1" w:unhideWhenUsed="0" w:uiPriority="39" w:name="Table Grid"/>
    <w:lsdException w:qFormat="1" w:unhideWhenUsed="0" w:uiPriority="39" w:name="Table Theme"/>
    <w:lsdException w:qFormat="1" w:unhideWhenUsed="0" w:uiPriority="39" w:name="Light Shading"/>
    <w:lsdException w:qFormat="1" w:unhideWhenUsed="0" w:uiPriority="39" w:name="Light List"/>
    <w:lsdException w:qFormat="1" w:unhideWhenUsed="0" w:uiPriority="39" w:name="Light Grid"/>
    <w:lsdException w:qFormat="1" w:unhideWhenUsed="0" w:uiPriority="39" w:name="Medium Shading 1"/>
    <w:lsdException w:qFormat="1" w:unhideWhenUsed="0" w:uiPriority="39" w:name="Medium Shading 2"/>
    <w:lsdException w:qFormat="1" w:unhideWhenUsed="0" w:uiPriority="39" w:name="Medium List 1"/>
    <w:lsdException w:qFormat="1" w:unhideWhenUsed="0" w:uiPriority="39" w:name="Medium List 2"/>
    <w:lsdException w:qFormat="1" w:unhideWhenUsed="0" w:uiPriority="39" w:name="Medium Grid 1"/>
    <w:lsdException w:qFormat="1" w:unhideWhenUsed="0" w:uiPriority="39" w:name="Medium Grid 2"/>
    <w:lsdException w:qFormat="1" w:unhideWhenUsed="0" w:uiPriority="39" w:name="Medium Grid 3"/>
    <w:lsdException w:qFormat="1" w:unhideWhenUsed="0" w:uiPriority="39" w:name="Dark List"/>
    <w:lsdException w:qFormat="1" w:unhideWhenUsed="0" w:uiPriority="39" w:name="Colorful Shading"/>
    <w:lsdException w:qFormat="1" w:unhideWhenUsed="0" w:uiPriority="39" w:name="Colorful List"/>
    <w:lsdException w:qFormat="1" w:unhideWhenUsed="0" w:uiPriority="39" w:name="Colorful Grid"/>
    <w:lsdException w:qFormat="1" w:unhideWhenUsed="0" w:uiPriority="39" w:name="Light Shading Accent 1"/>
    <w:lsdException w:qFormat="1" w:unhideWhenUsed="0" w:uiPriority="39" w:name="Light List Accent 1"/>
    <w:lsdException w:qFormat="1" w:unhideWhenUsed="0" w:uiPriority="39" w:name="Light Grid Accent 1"/>
    <w:lsdException w:qFormat="1" w:unhideWhenUsed="0" w:uiPriority="39" w:name="Medium Shading 1 Accent 1"/>
    <w:lsdException w:qFormat="1" w:unhideWhenUsed="0" w:uiPriority="39" w:name="Medium Shading 2 Accent 1"/>
    <w:lsdException w:qFormat="1" w:unhideWhenUsed="0" w:uiPriority="39" w:name="Medium List 1 Accent 1"/>
    <w:lsdException w:qFormat="1" w:unhideWhenUsed="0" w:uiPriority="39" w:name="Medium List 2 Accent 1"/>
    <w:lsdException w:qFormat="1" w:unhideWhenUsed="0" w:uiPriority="39" w:name="Medium Grid 1 Accent 1"/>
    <w:lsdException w:qFormat="1" w:unhideWhenUsed="0" w:uiPriority="39" w:name="Medium Grid 2 Accent 1"/>
    <w:lsdException w:qFormat="1" w:unhideWhenUsed="0" w:uiPriority="39" w:name="Medium Grid 3 Accent 1"/>
    <w:lsdException w:qFormat="1" w:unhideWhenUsed="0" w:uiPriority="39" w:name="Dark List Accent 1"/>
    <w:lsdException w:qFormat="1" w:unhideWhenUsed="0" w:uiPriority="39" w:name="Colorful Shading Accent 1"/>
    <w:lsdException w:qFormat="1" w:unhideWhenUsed="0" w:uiPriority="39" w:name="Colorful List Accent 1"/>
    <w:lsdException w:qFormat="1" w:unhideWhenUsed="0" w:uiPriority="39" w:name="Colorful Grid Accent 1"/>
    <w:lsdException w:qFormat="1" w:unhideWhenUsed="0" w:uiPriority="39" w:name="Light Shading Accent 2"/>
    <w:lsdException w:qFormat="1" w:unhideWhenUsed="0" w:uiPriority="39" w:name="Light List Accent 2"/>
    <w:lsdException w:qFormat="1" w:unhideWhenUsed="0" w:uiPriority="39" w:name="Light Grid Accent 2"/>
    <w:lsdException w:qFormat="1" w:unhideWhenUsed="0" w:uiPriority="39" w:name="Medium Shading 1 Accent 2"/>
    <w:lsdException w:qFormat="1" w:unhideWhenUsed="0" w:uiPriority="39" w:name="Medium Shading 2 Accent 2"/>
    <w:lsdException w:qFormat="1" w:unhideWhenUsed="0" w:uiPriority="39" w:name="Medium List 1 Accent 2"/>
    <w:lsdException w:qFormat="1" w:unhideWhenUsed="0" w:uiPriority="39" w:name="Medium List 2 Accent 2"/>
    <w:lsdException w:qFormat="1" w:unhideWhenUsed="0" w:uiPriority="39" w:name="Medium Grid 1 Accent 2"/>
    <w:lsdException w:qFormat="1" w:unhideWhenUsed="0" w:uiPriority="39" w:name="Medium Grid 2 Accent 2"/>
    <w:lsdException w:qFormat="1" w:unhideWhenUsed="0" w:uiPriority="39" w:name="Medium Grid 3 Accent 2"/>
    <w:lsdException w:qFormat="1" w:unhideWhenUsed="0" w:uiPriority="39" w:name="Dark List Accent 2"/>
    <w:lsdException w:qFormat="1" w:unhideWhenUsed="0" w:uiPriority="39" w:name="Colorful Shading Accent 2"/>
    <w:lsdException w:qFormat="1" w:unhideWhenUsed="0" w:uiPriority="39" w:name="Colorful List Accent 2"/>
    <w:lsdException w:qFormat="1" w:unhideWhenUsed="0" w:uiPriority="39" w:name="Colorful Grid Accent 2"/>
    <w:lsdException w:qFormat="1" w:unhideWhenUsed="0" w:uiPriority="39" w:name="Light Shading Accent 3"/>
    <w:lsdException w:qFormat="1" w:unhideWhenUsed="0" w:uiPriority="39" w:name="Light List Accent 3"/>
    <w:lsdException w:qFormat="1" w:unhideWhenUsed="0" w:uiPriority="39" w:name="Light Grid Accent 3"/>
    <w:lsdException w:qFormat="1" w:unhideWhenUsed="0" w:uiPriority="39" w:name="Medium Shading 1 Accent 3"/>
    <w:lsdException w:qFormat="1" w:unhideWhenUsed="0" w:uiPriority="39" w:name="Medium Shading 2 Accent 3"/>
    <w:lsdException w:qFormat="1" w:unhideWhenUsed="0" w:uiPriority="39" w:name="Medium List 1 Accent 3"/>
    <w:lsdException w:qFormat="1" w:unhideWhenUsed="0" w:uiPriority="39" w:name="Medium List 2 Accent 3"/>
    <w:lsdException w:qFormat="1" w:unhideWhenUsed="0" w:uiPriority="39" w:name="Medium Grid 1 Accent 3"/>
    <w:lsdException w:qFormat="1" w:unhideWhenUsed="0" w:uiPriority="39" w:name="Medium Grid 2 Accent 3"/>
    <w:lsdException w:qFormat="1" w:unhideWhenUsed="0" w:uiPriority="39" w:name="Medium Grid 3 Accent 3"/>
    <w:lsdException w:qFormat="1" w:unhideWhenUsed="0" w:uiPriority="39" w:name="Dark List Accent 3"/>
    <w:lsdException w:qFormat="1" w:unhideWhenUsed="0" w:uiPriority="39" w:name="Colorful Shading Accent 3"/>
    <w:lsdException w:qFormat="1" w:unhideWhenUsed="0" w:uiPriority="39" w:name="Colorful List Accent 3"/>
    <w:lsdException w:qFormat="1" w:unhideWhenUsed="0" w:uiPriority="39" w:name="Colorful Grid Accent 3"/>
    <w:lsdException w:qFormat="1" w:unhideWhenUsed="0" w:uiPriority="39" w:name="Light Shading Accent 4"/>
    <w:lsdException w:qFormat="1" w:unhideWhenUsed="0" w:uiPriority="39" w:name="Light List Accent 4"/>
    <w:lsdException w:qFormat="1" w:unhideWhenUsed="0" w:uiPriority="39" w:name="Light Grid Accent 4"/>
    <w:lsdException w:qFormat="1" w:unhideWhenUsed="0" w:uiPriority="39" w:name="Medium Shading 1 Accent 4"/>
    <w:lsdException w:qFormat="1" w:unhideWhenUsed="0" w:uiPriority="39" w:name="Medium Shading 2 Accent 4"/>
    <w:lsdException w:qFormat="1" w:unhideWhenUsed="0" w:uiPriority="39" w:name="Medium List 1 Accent 4"/>
    <w:lsdException w:qFormat="1" w:unhideWhenUsed="0" w:uiPriority="39" w:name="Medium List 2 Accent 4"/>
    <w:lsdException w:qFormat="1" w:unhideWhenUsed="0" w:uiPriority="39" w:name="Medium Grid 1 Accent 4"/>
    <w:lsdException w:qFormat="1" w:unhideWhenUsed="0" w:uiPriority="39" w:name="Medium Grid 2 Accent 4"/>
    <w:lsdException w:qFormat="1" w:unhideWhenUsed="0" w:uiPriority="39" w:name="Medium Grid 3 Accent 4"/>
    <w:lsdException w:qFormat="1" w:unhideWhenUsed="0" w:uiPriority="39" w:name="Dark List Accent 4"/>
    <w:lsdException w:qFormat="1" w:unhideWhenUsed="0" w:uiPriority="39" w:name="Colorful Shading Accent 4"/>
    <w:lsdException w:qFormat="1" w:unhideWhenUsed="0" w:uiPriority="39" w:name="Colorful List Accent 4"/>
    <w:lsdException w:qFormat="1" w:unhideWhenUsed="0" w:uiPriority="39" w:name="Colorful Grid Accent 4"/>
    <w:lsdException w:qFormat="1" w:unhideWhenUsed="0" w:uiPriority="39" w:name="Light Shading Accent 5"/>
    <w:lsdException w:qFormat="1" w:unhideWhenUsed="0" w:uiPriority="39" w:name="Light List Accent 5"/>
    <w:lsdException w:qFormat="1" w:unhideWhenUsed="0" w:uiPriority="39" w:name="Light Grid Accent 5"/>
    <w:lsdException w:qFormat="1" w:unhideWhenUsed="0" w:uiPriority="39" w:name="Medium Shading 1 Accent 5"/>
    <w:lsdException w:qFormat="1" w:unhideWhenUsed="0" w:uiPriority="39" w:name="Medium Shading 2 Accent 5"/>
    <w:lsdException w:qFormat="1" w:unhideWhenUsed="0" w:uiPriority="39" w:name="Medium List 1 Accent 5"/>
    <w:lsdException w:qFormat="1" w:unhideWhenUsed="0" w:uiPriority="39" w:name="Medium List 2 Accent 5"/>
    <w:lsdException w:qFormat="1" w:unhideWhenUsed="0" w:uiPriority="39" w:name="Medium Grid 1 Accent 5"/>
    <w:lsdException w:qFormat="1" w:unhideWhenUsed="0" w:uiPriority="39" w:name="Medium Grid 2 Accent 5"/>
    <w:lsdException w:qFormat="1" w:unhideWhenUsed="0" w:uiPriority="39" w:name="Medium Grid 3 Accent 5"/>
    <w:lsdException w:qFormat="1" w:unhideWhenUsed="0" w:uiPriority="39" w:name="Dark List Accent 5"/>
    <w:lsdException w:qFormat="1" w:unhideWhenUsed="0" w:uiPriority="39" w:name="Colorful Shading Accent 5"/>
    <w:lsdException w:qFormat="1" w:unhideWhenUsed="0" w:uiPriority="39" w:name="Colorful List Accent 5"/>
    <w:lsdException w:qFormat="1" w:unhideWhenUsed="0" w:uiPriority="39" w:name="Colorful Grid Accent 5"/>
    <w:lsdException w:qFormat="1" w:unhideWhenUsed="0" w:uiPriority="39" w:name="Light Shading Accent 6"/>
    <w:lsdException w:qFormat="1" w:unhideWhenUsed="0" w:uiPriority="39" w:name="Light List Accent 6"/>
    <w:lsdException w:qFormat="1" w:unhideWhenUsed="0" w:uiPriority="39" w:name="Light Grid Accent 6"/>
    <w:lsdException w:qFormat="1" w:unhideWhenUsed="0" w:uiPriority="39" w:name="Medium Shading 1 Accent 6"/>
    <w:lsdException w:qFormat="1" w:unhideWhenUsed="0" w:uiPriority="39" w:name="Medium Shading 2 Accent 6"/>
    <w:lsdException w:qFormat="1" w:unhideWhenUsed="0" w:uiPriority="39" w:name="Medium List 1 Accent 6"/>
    <w:lsdException w:qFormat="1" w:unhideWhenUsed="0" w:uiPriority="39" w:name="Medium List 2 Accent 6"/>
    <w:lsdException w:qFormat="1" w:unhideWhenUsed="0" w:uiPriority="39" w:name="Medium Grid 1 Accent 6"/>
    <w:lsdException w:qFormat="1" w:unhideWhenUsed="0" w:uiPriority="39" w:name="Medium Grid 2 Accent 6"/>
    <w:lsdException w:qFormat="1" w:unhideWhenUsed="0" w:uiPriority="39" w:name="Medium Grid 3 Accent 6"/>
    <w:lsdException w:qFormat="1" w:unhideWhenUsed="0" w:uiPriority="39" w:name="Dark List Accent 6"/>
    <w:lsdException w:qFormat="1" w:unhideWhenUsed="0" w:uiPriority="39" w:name="Colorful Shading Accent 6"/>
    <w:lsdException w:qFormat="1" w:unhideWhenUsed="0" w:uiPriority="39" w:name="Colorful List Accent 6"/>
    <w:lsdException w:qFormat="1" w:unhideWhenUsed="0" w:uiPriority="39" w:name="Colorful Grid Accent 6"/>
  </w:latentStyles>
  <w:style w:type="paragraph" w:default="1" w:styleId="1">
    <w:name w:val="Normal"/>
    <w:qFormat/>
    <w:uiPriority w:val="0"/>
    <w:pPr>
      <w:widowControl w:val="0"/>
      <w:ind w:firstLine="632" w:firstLineChars="200"/>
      <w:jc w:val="both"/>
    </w:pPr>
    <w:rPr>
      <w:rFonts w:ascii="仿宋" w:hAnsi="仿宋" w:eastAsia="仿宋" w:cstheme="minorBidi"/>
      <w:sz w:val="32"/>
      <w:szCs w:val="32"/>
      <w:lang w:val="en-US" w:eastAsia="zh-CN" w:bidi="ar-SA"/>
    </w:rPr>
  </w:style>
  <w:style w:type="paragraph" w:styleId="3">
    <w:name w:val="heading 1"/>
    <w:basedOn w:val="1"/>
    <w:next w:val="1"/>
    <w:link w:val="263"/>
    <w:qFormat/>
    <w:uiPriority w:val="1"/>
    <w:pPr>
      <w:keepNext/>
      <w:keepLines/>
      <w:numPr>
        <w:ilvl w:val="1"/>
        <w:numId w:val="1"/>
      </w:numPr>
      <w:ind w:firstLine="632"/>
      <w:outlineLvl w:val="0"/>
    </w:pPr>
    <w:rPr>
      <w:rFonts w:ascii="黑体" w:hAnsi="黑体" w:eastAsia="黑体"/>
      <w:bCs/>
      <w:szCs w:val="44"/>
    </w:rPr>
  </w:style>
  <w:style w:type="paragraph" w:styleId="4">
    <w:name w:val="heading 2"/>
    <w:basedOn w:val="1"/>
    <w:next w:val="1"/>
    <w:link w:val="264"/>
    <w:qFormat/>
    <w:uiPriority w:val="2"/>
    <w:pPr>
      <w:numPr>
        <w:ilvl w:val="2"/>
        <w:numId w:val="1"/>
      </w:numPr>
      <w:ind w:firstLine="632"/>
      <w:outlineLvl w:val="1"/>
    </w:pPr>
    <w:rPr>
      <w:rFonts w:ascii="楷体" w:hAnsi="楷体" w:eastAsia="楷体" w:cstheme="majorBidi"/>
      <w:bCs/>
    </w:rPr>
  </w:style>
  <w:style w:type="paragraph" w:styleId="5">
    <w:name w:val="heading 3"/>
    <w:basedOn w:val="1"/>
    <w:next w:val="1"/>
    <w:link w:val="265"/>
    <w:qFormat/>
    <w:uiPriority w:val="9"/>
    <w:pPr>
      <w:numPr>
        <w:ilvl w:val="3"/>
        <w:numId w:val="1"/>
      </w:numPr>
      <w:ind w:firstLine="632"/>
      <w:outlineLvl w:val="2"/>
    </w:pPr>
    <w:rPr>
      <w:bCs/>
    </w:rPr>
  </w:style>
  <w:style w:type="paragraph" w:styleId="6">
    <w:name w:val="heading 4"/>
    <w:basedOn w:val="1"/>
    <w:next w:val="1"/>
    <w:link w:val="266"/>
    <w:qFormat/>
    <w:uiPriority w:val="4"/>
    <w:pPr>
      <w:numPr>
        <w:ilvl w:val="4"/>
        <w:numId w:val="1"/>
      </w:numPr>
      <w:ind w:firstLine="632"/>
      <w:outlineLvl w:val="3"/>
    </w:pPr>
    <w:rPr>
      <w:rFonts w:cstheme="majorBidi"/>
      <w:bCs/>
      <w:szCs w:val="28"/>
    </w:rPr>
  </w:style>
  <w:style w:type="paragraph" w:styleId="7">
    <w:name w:val="heading 5"/>
    <w:basedOn w:val="1"/>
    <w:next w:val="1"/>
    <w:link w:val="257"/>
    <w:qFormat/>
    <w:uiPriority w:val="8"/>
    <w:pPr>
      <w:numPr>
        <w:ilvl w:val="5"/>
        <w:numId w:val="1"/>
      </w:numPr>
      <w:ind w:left="316" w:hanging="100" w:hangingChars="100"/>
      <w:outlineLvl w:val="4"/>
    </w:pPr>
    <w:rPr>
      <w:bCs/>
      <w:szCs w:val="28"/>
    </w:rPr>
  </w:style>
  <w:style w:type="paragraph" w:styleId="8">
    <w:name w:val="heading 6"/>
    <w:basedOn w:val="1"/>
    <w:next w:val="1"/>
    <w:link w:val="280"/>
    <w:semiHidden/>
    <w:qFormat/>
    <w:uiPriority w:val="3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281"/>
    <w:semiHidden/>
    <w:qFormat/>
    <w:uiPriority w:val="39"/>
    <w:pPr>
      <w:keepNext/>
      <w:keepLines/>
      <w:spacing w:before="240" w:after="64" w:line="320" w:lineRule="auto"/>
      <w:outlineLvl w:val="6"/>
    </w:pPr>
    <w:rPr>
      <w:b/>
      <w:bCs/>
      <w:sz w:val="24"/>
      <w:szCs w:val="24"/>
    </w:rPr>
  </w:style>
  <w:style w:type="paragraph" w:styleId="10">
    <w:name w:val="heading 8"/>
    <w:basedOn w:val="1"/>
    <w:next w:val="1"/>
    <w:link w:val="282"/>
    <w:semiHidden/>
    <w:qFormat/>
    <w:uiPriority w:val="39"/>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283"/>
    <w:semiHidden/>
    <w:qFormat/>
    <w:uiPriority w:val="3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232">
    <w:name w:val="Default Paragraph Font"/>
    <w:unhideWhenUsed/>
    <w:qFormat/>
    <w:uiPriority w:val="1"/>
  </w:style>
  <w:style w:type="table" w:default="1" w:styleId="89">
    <w:name w:val="Normal Table"/>
    <w:unhideWhenUsed/>
    <w:qFormat/>
    <w:uiPriority w:val="99"/>
    <w:tblPr>
      <w:tblCellMar>
        <w:top w:w="0" w:type="dxa"/>
        <w:left w:w="108" w:type="dxa"/>
        <w:bottom w:w="0" w:type="dxa"/>
        <w:right w:w="108" w:type="dxa"/>
      </w:tblCellMar>
    </w:tblPr>
  </w:style>
  <w:style w:type="paragraph" w:styleId="2">
    <w:name w:val="macro"/>
    <w:link w:val="290"/>
    <w:semiHidden/>
    <w:qFormat/>
    <w:uiPriority w:val="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632" w:firstLineChars="200"/>
    </w:pPr>
    <w:rPr>
      <w:rFonts w:ascii="Courier New" w:hAnsi="Courier New" w:eastAsia="宋体" w:cs="Courier New"/>
      <w:sz w:val="24"/>
      <w:szCs w:val="24"/>
      <w:lang w:val="en-US" w:eastAsia="zh-CN" w:bidi="ar-SA"/>
    </w:rPr>
  </w:style>
  <w:style w:type="paragraph" w:styleId="12">
    <w:name w:val="List 3"/>
    <w:basedOn w:val="1"/>
    <w:semiHidden/>
    <w:qFormat/>
    <w:uiPriority w:val="39"/>
    <w:pPr>
      <w:ind w:left="1260" w:hanging="420"/>
      <w:contextualSpacing/>
    </w:pPr>
  </w:style>
  <w:style w:type="paragraph" w:styleId="13">
    <w:name w:val="toc 7"/>
    <w:basedOn w:val="1"/>
    <w:next w:val="1"/>
    <w:semiHidden/>
    <w:qFormat/>
    <w:uiPriority w:val="39"/>
    <w:pPr>
      <w:ind w:left="2520"/>
    </w:pPr>
  </w:style>
  <w:style w:type="paragraph" w:styleId="14">
    <w:name w:val="List Number 2"/>
    <w:basedOn w:val="1"/>
    <w:semiHidden/>
    <w:qFormat/>
    <w:uiPriority w:val="39"/>
    <w:pPr>
      <w:numPr>
        <w:ilvl w:val="0"/>
        <w:numId w:val="2"/>
      </w:numPr>
      <w:contextualSpacing/>
    </w:pPr>
  </w:style>
  <w:style w:type="paragraph" w:styleId="15">
    <w:name w:val="table of authorities"/>
    <w:basedOn w:val="1"/>
    <w:next w:val="1"/>
    <w:semiHidden/>
    <w:qFormat/>
    <w:uiPriority w:val="39"/>
    <w:pPr>
      <w:ind w:left="420" w:firstLine="0"/>
    </w:pPr>
  </w:style>
  <w:style w:type="paragraph" w:styleId="16">
    <w:name w:val="Note Heading"/>
    <w:basedOn w:val="1"/>
    <w:next w:val="1"/>
    <w:link w:val="428"/>
    <w:semiHidden/>
    <w:qFormat/>
    <w:uiPriority w:val="39"/>
    <w:pPr>
      <w:jc w:val="center"/>
    </w:pPr>
  </w:style>
  <w:style w:type="paragraph" w:styleId="17">
    <w:name w:val="List Bullet 4"/>
    <w:basedOn w:val="1"/>
    <w:semiHidden/>
    <w:qFormat/>
    <w:uiPriority w:val="39"/>
    <w:pPr>
      <w:numPr>
        <w:ilvl w:val="0"/>
        <w:numId w:val="3"/>
      </w:numPr>
      <w:contextualSpacing/>
    </w:pPr>
  </w:style>
  <w:style w:type="paragraph" w:styleId="18">
    <w:name w:val="index 8"/>
    <w:basedOn w:val="1"/>
    <w:next w:val="1"/>
    <w:semiHidden/>
    <w:qFormat/>
    <w:uiPriority w:val="39"/>
    <w:pPr>
      <w:ind w:left="2940" w:firstLine="0"/>
    </w:pPr>
  </w:style>
  <w:style w:type="paragraph" w:styleId="19">
    <w:name w:val="E-mail Signature"/>
    <w:basedOn w:val="1"/>
    <w:link w:val="288"/>
    <w:semiHidden/>
    <w:qFormat/>
    <w:uiPriority w:val="39"/>
  </w:style>
  <w:style w:type="paragraph" w:styleId="20">
    <w:name w:val="List Number"/>
    <w:basedOn w:val="1"/>
    <w:semiHidden/>
    <w:qFormat/>
    <w:uiPriority w:val="39"/>
    <w:pPr>
      <w:numPr>
        <w:ilvl w:val="0"/>
        <w:numId w:val="4"/>
      </w:numPr>
      <w:contextualSpacing/>
    </w:pPr>
  </w:style>
  <w:style w:type="paragraph" w:styleId="21">
    <w:name w:val="Normal Indent"/>
    <w:basedOn w:val="1"/>
    <w:semiHidden/>
    <w:qFormat/>
    <w:uiPriority w:val="39"/>
    <w:pPr>
      <w:ind w:firstLine="420"/>
    </w:pPr>
  </w:style>
  <w:style w:type="paragraph" w:styleId="22">
    <w:name w:val="caption"/>
    <w:basedOn w:val="1"/>
    <w:next w:val="1"/>
    <w:semiHidden/>
    <w:qFormat/>
    <w:uiPriority w:val="39"/>
    <w:rPr>
      <w:rFonts w:eastAsia="黑体" w:asciiTheme="majorHAnsi" w:hAnsiTheme="majorHAnsi" w:cstheme="majorBidi"/>
      <w:sz w:val="20"/>
      <w:szCs w:val="20"/>
    </w:rPr>
  </w:style>
  <w:style w:type="paragraph" w:styleId="23">
    <w:name w:val="index 5"/>
    <w:basedOn w:val="1"/>
    <w:next w:val="1"/>
    <w:semiHidden/>
    <w:qFormat/>
    <w:uiPriority w:val="39"/>
    <w:pPr>
      <w:ind w:left="1680" w:firstLine="0"/>
    </w:pPr>
  </w:style>
  <w:style w:type="paragraph" w:styleId="24">
    <w:name w:val="List Bullet"/>
    <w:basedOn w:val="1"/>
    <w:semiHidden/>
    <w:qFormat/>
    <w:uiPriority w:val="39"/>
    <w:pPr>
      <w:numPr>
        <w:ilvl w:val="0"/>
        <w:numId w:val="5"/>
      </w:numPr>
      <w:contextualSpacing/>
    </w:pPr>
  </w:style>
  <w:style w:type="paragraph" w:styleId="25">
    <w:name w:val="envelope address"/>
    <w:basedOn w:val="1"/>
    <w:semiHidden/>
    <w:qFormat/>
    <w:uiPriority w:val="39"/>
    <w:pPr>
      <w:framePr w:w="7920" w:h="1980" w:hRule="exact" w:hSpace="180" w:wrap="around" w:vAnchor="margin" w:hAnchor="page" w:xAlign="center" w:yAlign="bottom"/>
      <w:snapToGrid w:val="0"/>
      <w:ind w:left="2880"/>
    </w:pPr>
    <w:rPr>
      <w:rFonts w:asciiTheme="majorHAnsi" w:hAnsiTheme="majorHAnsi" w:eastAsiaTheme="majorEastAsia" w:cstheme="majorBidi"/>
      <w:sz w:val="24"/>
      <w:szCs w:val="24"/>
    </w:rPr>
  </w:style>
  <w:style w:type="paragraph" w:styleId="26">
    <w:name w:val="Document Map"/>
    <w:basedOn w:val="1"/>
    <w:link w:val="407"/>
    <w:semiHidden/>
    <w:qFormat/>
    <w:uiPriority w:val="39"/>
    <w:rPr>
      <w:rFonts w:ascii="Microsoft YaHei UI" w:eastAsia="Microsoft YaHei UI"/>
      <w:sz w:val="18"/>
      <w:szCs w:val="18"/>
    </w:rPr>
  </w:style>
  <w:style w:type="paragraph" w:styleId="27">
    <w:name w:val="toa heading"/>
    <w:basedOn w:val="1"/>
    <w:next w:val="1"/>
    <w:semiHidden/>
    <w:qFormat/>
    <w:uiPriority w:val="39"/>
    <w:pPr>
      <w:spacing w:before="120"/>
    </w:pPr>
    <w:rPr>
      <w:rFonts w:asciiTheme="majorHAnsi" w:hAnsiTheme="majorHAnsi" w:eastAsiaTheme="majorEastAsia" w:cstheme="majorBidi"/>
      <w:sz w:val="24"/>
      <w:szCs w:val="24"/>
    </w:rPr>
  </w:style>
  <w:style w:type="paragraph" w:styleId="28">
    <w:name w:val="annotation text"/>
    <w:basedOn w:val="1"/>
    <w:link w:val="300"/>
    <w:semiHidden/>
    <w:qFormat/>
    <w:uiPriority w:val="39"/>
    <w:pPr>
      <w:jc w:val="left"/>
    </w:pPr>
  </w:style>
  <w:style w:type="paragraph" w:styleId="29">
    <w:name w:val="index 6"/>
    <w:basedOn w:val="1"/>
    <w:next w:val="1"/>
    <w:semiHidden/>
    <w:qFormat/>
    <w:uiPriority w:val="39"/>
    <w:pPr>
      <w:ind w:left="2100" w:firstLine="0"/>
    </w:pPr>
  </w:style>
  <w:style w:type="paragraph" w:styleId="30">
    <w:name w:val="Salutation"/>
    <w:basedOn w:val="1"/>
    <w:next w:val="1"/>
    <w:link w:val="286"/>
    <w:semiHidden/>
    <w:qFormat/>
    <w:uiPriority w:val="39"/>
  </w:style>
  <w:style w:type="paragraph" w:styleId="31">
    <w:name w:val="Body Text 3"/>
    <w:basedOn w:val="1"/>
    <w:link w:val="420"/>
    <w:semiHidden/>
    <w:qFormat/>
    <w:uiPriority w:val="39"/>
    <w:pPr>
      <w:spacing w:after="120"/>
    </w:pPr>
    <w:rPr>
      <w:sz w:val="16"/>
      <w:szCs w:val="16"/>
    </w:rPr>
  </w:style>
  <w:style w:type="paragraph" w:styleId="32">
    <w:name w:val="Closing"/>
    <w:basedOn w:val="1"/>
    <w:link w:val="292"/>
    <w:semiHidden/>
    <w:qFormat/>
    <w:uiPriority w:val="39"/>
    <w:pPr>
      <w:ind w:left="4320"/>
    </w:pPr>
  </w:style>
  <w:style w:type="paragraph" w:styleId="33">
    <w:name w:val="List Bullet 3"/>
    <w:basedOn w:val="1"/>
    <w:semiHidden/>
    <w:qFormat/>
    <w:uiPriority w:val="39"/>
    <w:pPr>
      <w:numPr>
        <w:ilvl w:val="0"/>
        <w:numId w:val="6"/>
      </w:numPr>
      <w:contextualSpacing/>
    </w:pPr>
  </w:style>
  <w:style w:type="paragraph" w:styleId="34">
    <w:name w:val="Body Text"/>
    <w:basedOn w:val="1"/>
    <w:link w:val="418"/>
    <w:semiHidden/>
    <w:qFormat/>
    <w:uiPriority w:val="39"/>
    <w:pPr>
      <w:spacing w:after="120"/>
    </w:pPr>
  </w:style>
  <w:style w:type="paragraph" w:styleId="35">
    <w:name w:val="Body Text Indent"/>
    <w:basedOn w:val="1"/>
    <w:link w:val="422"/>
    <w:semiHidden/>
    <w:qFormat/>
    <w:uiPriority w:val="39"/>
    <w:pPr>
      <w:spacing w:after="120"/>
      <w:ind w:left="420"/>
    </w:pPr>
  </w:style>
  <w:style w:type="paragraph" w:styleId="36">
    <w:name w:val="List Number 3"/>
    <w:basedOn w:val="1"/>
    <w:semiHidden/>
    <w:qFormat/>
    <w:uiPriority w:val="39"/>
    <w:pPr>
      <w:numPr>
        <w:ilvl w:val="0"/>
        <w:numId w:val="7"/>
      </w:numPr>
      <w:contextualSpacing/>
    </w:pPr>
  </w:style>
  <w:style w:type="paragraph" w:styleId="37">
    <w:name w:val="List 2"/>
    <w:basedOn w:val="1"/>
    <w:semiHidden/>
    <w:qFormat/>
    <w:uiPriority w:val="39"/>
    <w:pPr>
      <w:ind w:left="840" w:hanging="420"/>
      <w:contextualSpacing/>
    </w:pPr>
  </w:style>
  <w:style w:type="paragraph" w:styleId="38">
    <w:name w:val="List Continue"/>
    <w:basedOn w:val="1"/>
    <w:semiHidden/>
    <w:qFormat/>
    <w:uiPriority w:val="39"/>
    <w:pPr>
      <w:spacing w:after="120"/>
      <w:ind w:left="420"/>
      <w:contextualSpacing/>
    </w:pPr>
  </w:style>
  <w:style w:type="paragraph" w:styleId="39">
    <w:name w:val="Block Text"/>
    <w:basedOn w:val="1"/>
    <w:semiHidden/>
    <w:qFormat/>
    <w:uiPriority w:val="39"/>
    <w:pPr>
      <w:spacing w:after="120"/>
      <w:ind w:left="1440" w:right="1440"/>
    </w:pPr>
  </w:style>
  <w:style w:type="paragraph" w:styleId="40">
    <w:name w:val="List Bullet 2"/>
    <w:basedOn w:val="1"/>
    <w:semiHidden/>
    <w:qFormat/>
    <w:uiPriority w:val="39"/>
    <w:pPr>
      <w:numPr>
        <w:ilvl w:val="0"/>
        <w:numId w:val="8"/>
      </w:numPr>
      <w:contextualSpacing/>
    </w:pPr>
  </w:style>
  <w:style w:type="paragraph" w:styleId="41">
    <w:name w:val="HTML Address"/>
    <w:basedOn w:val="1"/>
    <w:link w:val="277"/>
    <w:semiHidden/>
    <w:qFormat/>
    <w:uiPriority w:val="39"/>
    <w:rPr>
      <w:i/>
      <w:iCs/>
    </w:rPr>
  </w:style>
  <w:style w:type="paragraph" w:styleId="42">
    <w:name w:val="index 4"/>
    <w:basedOn w:val="1"/>
    <w:next w:val="1"/>
    <w:semiHidden/>
    <w:qFormat/>
    <w:uiPriority w:val="39"/>
    <w:pPr>
      <w:ind w:left="1260" w:firstLine="0"/>
    </w:pPr>
  </w:style>
  <w:style w:type="paragraph" w:styleId="43">
    <w:name w:val="toc 5"/>
    <w:basedOn w:val="1"/>
    <w:next w:val="1"/>
    <w:semiHidden/>
    <w:qFormat/>
    <w:uiPriority w:val="39"/>
    <w:pPr>
      <w:ind w:left="1680"/>
    </w:pPr>
  </w:style>
  <w:style w:type="paragraph" w:styleId="44">
    <w:name w:val="toc 3"/>
    <w:basedOn w:val="1"/>
    <w:next w:val="1"/>
    <w:semiHidden/>
    <w:qFormat/>
    <w:uiPriority w:val="39"/>
    <w:pPr>
      <w:ind w:left="840"/>
    </w:pPr>
  </w:style>
  <w:style w:type="paragraph" w:styleId="45">
    <w:name w:val="Plain Text"/>
    <w:basedOn w:val="1"/>
    <w:link w:val="287"/>
    <w:semiHidden/>
    <w:qFormat/>
    <w:uiPriority w:val="39"/>
    <w:rPr>
      <w:rFonts w:hAnsi="Courier New" w:cs="Courier New" w:asciiTheme="minorEastAsia" w:eastAsiaTheme="minorEastAsia"/>
    </w:rPr>
  </w:style>
  <w:style w:type="paragraph" w:styleId="46">
    <w:name w:val="List Bullet 5"/>
    <w:basedOn w:val="1"/>
    <w:semiHidden/>
    <w:qFormat/>
    <w:uiPriority w:val="39"/>
    <w:pPr>
      <w:numPr>
        <w:ilvl w:val="0"/>
        <w:numId w:val="9"/>
      </w:numPr>
      <w:contextualSpacing/>
    </w:pPr>
  </w:style>
  <w:style w:type="paragraph" w:styleId="47">
    <w:name w:val="List Number 4"/>
    <w:basedOn w:val="1"/>
    <w:semiHidden/>
    <w:qFormat/>
    <w:uiPriority w:val="39"/>
    <w:pPr>
      <w:numPr>
        <w:ilvl w:val="0"/>
        <w:numId w:val="10"/>
      </w:numPr>
      <w:contextualSpacing/>
    </w:pPr>
  </w:style>
  <w:style w:type="paragraph" w:styleId="48">
    <w:name w:val="toc 8"/>
    <w:basedOn w:val="1"/>
    <w:next w:val="1"/>
    <w:semiHidden/>
    <w:qFormat/>
    <w:uiPriority w:val="39"/>
    <w:pPr>
      <w:ind w:left="2940"/>
    </w:pPr>
  </w:style>
  <w:style w:type="paragraph" w:styleId="49">
    <w:name w:val="index 3"/>
    <w:basedOn w:val="1"/>
    <w:next w:val="1"/>
    <w:semiHidden/>
    <w:qFormat/>
    <w:uiPriority w:val="39"/>
    <w:pPr>
      <w:ind w:left="840" w:firstLine="0"/>
    </w:pPr>
  </w:style>
  <w:style w:type="paragraph" w:styleId="50">
    <w:name w:val="Date"/>
    <w:basedOn w:val="1"/>
    <w:next w:val="1"/>
    <w:link w:val="352"/>
    <w:semiHidden/>
    <w:qFormat/>
    <w:uiPriority w:val="39"/>
  </w:style>
  <w:style w:type="paragraph" w:styleId="51">
    <w:name w:val="Body Text Indent 2"/>
    <w:basedOn w:val="1"/>
    <w:link w:val="424"/>
    <w:semiHidden/>
    <w:qFormat/>
    <w:uiPriority w:val="39"/>
    <w:pPr>
      <w:spacing w:after="120" w:line="480" w:lineRule="auto"/>
      <w:ind w:left="420"/>
    </w:pPr>
  </w:style>
  <w:style w:type="paragraph" w:styleId="52">
    <w:name w:val="endnote text"/>
    <w:basedOn w:val="1"/>
    <w:link w:val="405"/>
    <w:semiHidden/>
    <w:qFormat/>
    <w:uiPriority w:val="39"/>
    <w:pPr>
      <w:snapToGrid w:val="0"/>
      <w:jc w:val="left"/>
    </w:pPr>
  </w:style>
  <w:style w:type="paragraph" w:styleId="53">
    <w:name w:val="List Continue 5"/>
    <w:basedOn w:val="1"/>
    <w:semiHidden/>
    <w:qFormat/>
    <w:uiPriority w:val="39"/>
    <w:pPr>
      <w:spacing w:after="120"/>
      <w:ind w:left="2100"/>
      <w:contextualSpacing/>
    </w:pPr>
  </w:style>
  <w:style w:type="paragraph" w:styleId="54">
    <w:name w:val="Balloon Text"/>
    <w:basedOn w:val="1"/>
    <w:link w:val="299"/>
    <w:semiHidden/>
    <w:qFormat/>
    <w:uiPriority w:val="39"/>
    <w:rPr>
      <w:sz w:val="18"/>
      <w:szCs w:val="18"/>
    </w:rPr>
  </w:style>
  <w:style w:type="paragraph" w:styleId="55">
    <w:name w:val="footer"/>
    <w:basedOn w:val="1"/>
    <w:link w:val="259"/>
    <w:qFormat/>
    <w:uiPriority w:val="16"/>
    <w:pPr>
      <w:ind w:right="316" w:rightChars="100" w:firstLine="0" w:firstLineChars="0"/>
      <w:jc w:val="right"/>
    </w:pPr>
    <w:rPr>
      <w:rFonts w:ascii="宋体" w:hAnsi="宋体" w:eastAsia="宋体"/>
      <w:sz w:val="28"/>
      <w:szCs w:val="18"/>
    </w:rPr>
  </w:style>
  <w:style w:type="paragraph" w:styleId="56">
    <w:name w:val="envelope return"/>
    <w:basedOn w:val="1"/>
    <w:semiHidden/>
    <w:qFormat/>
    <w:uiPriority w:val="39"/>
    <w:pPr>
      <w:snapToGrid w:val="0"/>
    </w:pPr>
    <w:rPr>
      <w:rFonts w:asciiTheme="majorHAnsi" w:hAnsiTheme="majorHAnsi" w:eastAsiaTheme="majorEastAsia" w:cstheme="majorBidi"/>
    </w:rPr>
  </w:style>
  <w:style w:type="paragraph" w:styleId="57">
    <w:name w:val="header"/>
    <w:basedOn w:val="1"/>
    <w:link w:val="258"/>
    <w:qFormat/>
    <w:uiPriority w:val="15"/>
    <w:pPr>
      <w:tabs>
        <w:tab w:val="center" w:pos="4153"/>
        <w:tab w:val="right" w:pos="8306"/>
      </w:tabs>
      <w:ind w:firstLine="0" w:firstLineChars="0"/>
    </w:pPr>
    <w:rPr>
      <w:sz w:val="18"/>
      <w:szCs w:val="18"/>
    </w:rPr>
  </w:style>
  <w:style w:type="paragraph" w:styleId="58">
    <w:name w:val="Signature"/>
    <w:basedOn w:val="1"/>
    <w:link w:val="302"/>
    <w:semiHidden/>
    <w:qFormat/>
    <w:uiPriority w:val="39"/>
    <w:pPr>
      <w:ind w:left="4320"/>
    </w:pPr>
  </w:style>
  <w:style w:type="paragraph" w:styleId="59">
    <w:name w:val="toc 1"/>
    <w:basedOn w:val="1"/>
    <w:next w:val="1"/>
    <w:semiHidden/>
    <w:qFormat/>
    <w:uiPriority w:val="39"/>
  </w:style>
  <w:style w:type="paragraph" w:styleId="60">
    <w:name w:val="List Continue 4"/>
    <w:basedOn w:val="1"/>
    <w:semiHidden/>
    <w:qFormat/>
    <w:uiPriority w:val="39"/>
    <w:pPr>
      <w:spacing w:after="120"/>
      <w:ind w:left="1680"/>
      <w:contextualSpacing/>
    </w:pPr>
  </w:style>
  <w:style w:type="paragraph" w:styleId="61">
    <w:name w:val="toc 4"/>
    <w:basedOn w:val="1"/>
    <w:next w:val="1"/>
    <w:semiHidden/>
    <w:qFormat/>
    <w:uiPriority w:val="39"/>
    <w:pPr>
      <w:ind w:left="1260"/>
    </w:pPr>
  </w:style>
  <w:style w:type="paragraph" w:styleId="62">
    <w:name w:val="index heading"/>
    <w:basedOn w:val="1"/>
    <w:next w:val="63"/>
    <w:semiHidden/>
    <w:qFormat/>
    <w:uiPriority w:val="39"/>
    <w:rPr>
      <w:rFonts w:asciiTheme="majorHAnsi" w:hAnsiTheme="majorHAnsi" w:eastAsiaTheme="majorEastAsia" w:cstheme="majorBidi"/>
      <w:b/>
      <w:bCs/>
    </w:rPr>
  </w:style>
  <w:style w:type="paragraph" w:styleId="63">
    <w:name w:val="index 1"/>
    <w:basedOn w:val="1"/>
    <w:next w:val="1"/>
    <w:semiHidden/>
    <w:qFormat/>
    <w:uiPriority w:val="39"/>
    <w:pPr>
      <w:ind w:firstLine="0"/>
    </w:pPr>
  </w:style>
  <w:style w:type="paragraph" w:styleId="64">
    <w:name w:val="Subtitle"/>
    <w:basedOn w:val="1"/>
    <w:next w:val="1"/>
    <w:link w:val="289"/>
    <w:semiHidden/>
    <w:qFormat/>
    <w:uiPriority w:val="39"/>
    <w:pPr>
      <w:spacing w:before="240" w:after="60" w:line="312" w:lineRule="auto"/>
      <w:jc w:val="center"/>
      <w:outlineLvl w:val="1"/>
    </w:pPr>
    <w:rPr>
      <w:rFonts w:asciiTheme="minorHAnsi" w:hAnsiTheme="minorHAnsi" w:eastAsiaTheme="minorEastAsia"/>
      <w:b/>
      <w:bCs/>
      <w:kern w:val="28"/>
    </w:rPr>
  </w:style>
  <w:style w:type="paragraph" w:styleId="65">
    <w:name w:val="List Number 5"/>
    <w:basedOn w:val="1"/>
    <w:semiHidden/>
    <w:qFormat/>
    <w:uiPriority w:val="39"/>
    <w:pPr>
      <w:numPr>
        <w:ilvl w:val="0"/>
        <w:numId w:val="11"/>
      </w:numPr>
      <w:contextualSpacing/>
    </w:pPr>
  </w:style>
  <w:style w:type="paragraph" w:styleId="66">
    <w:name w:val="List"/>
    <w:basedOn w:val="1"/>
    <w:semiHidden/>
    <w:qFormat/>
    <w:uiPriority w:val="39"/>
    <w:pPr>
      <w:ind w:left="420" w:hanging="420"/>
      <w:contextualSpacing/>
    </w:pPr>
  </w:style>
  <w:style w:type="paragraph" w:styleId="67">
    <w:name w:val="footnote text"/>
    <w:basedOn w:val="1"/>
    <w:link w:val="291"/>
    <w:semiHidden/>
    <w:qFormat/>
    <w:uiPriority w:val="39"/>
    <w:pPr>
      <w:snapToGrid w:val="0"/>
      <w:jc w:val="left"/>
    </w:pPr>
    <w:rPr>
      <w:sz w:val="18"/>
      <w:szCs w:val="18"/>
    </w:rPr>
  </w:style>
  <w:style w:type="paragraph" w:styleId="68">
    <w:name w:val="toc 6"/>
    <w:basedOn w:val="1"/>
    <w:next w:val="1"/>
    <w:semiHidden/>
    <w:qFormat/>
    <w:uiPriority w:val="39"/>
    <w:pPr>
      <w:ind w:left="2100"/>
    </w:pPr>
  </w:style>
  <w:style w:type="paragraph" w:styleId="69">
    <w:name w:val="List 5"/>
    <w:basedOn w:val="1"/>
    <w:semiHidden/>
    <w:qFormat/>
    <w:uiPriority w:val="39"/>
    <w:pPr>
      <w:ind w:left="2100" w:hanging="420"/>
      <w:contextualSpacing/>
    </w:pPr>
  </w:style>
  <w:style w:type="paragraph" w:styleId="70">
    <w:name w:val="Body Text Indent 3"/>
    <w:basedOn w:val="1"/>
    <w:link w:val="425"/>
    <w:semiHidden/>
    <w:qFormat/>
    <w:uiPriority w:val="39"/>
    <w:pPr>
      <w:spacing w:after="120"/>
      <w:ind w:left="420"/>
    </w:pPr>
    <w:rPr>
      <w:sz w:val="16"/>
      <w:szCs w:val="16"/>
    </w:rPr>
  </w:style>
  <w:style w:type="paragraph" w:styleId="71">
    <w:name w:val="index 7"/>
    <w:basedOn w:val="1"/>
    <w:next w:val="1"/>
    <w:semiHidden/>
    <w:qFormat/>
    <w:uiPriority w:val="39"/>
    <w:pPr>
      <w:ind w:left="2520" w:firstLine="0"/>
    </w:pPr>
  </w:style>
  <w:style w:type="paragraph" w:styleId="72">
    <w:name w:val="index 9"/>
    <w:basedOn w:val="1"/>
    <w:next w:val="1"/>
    <w:semiHidden/>
    <w:qFormat/>
    <w:uiPriority w:val="39"/>
    <w:pPr>
      <w:ind w:left="3360" w:firstLine="0"/>
    </w:pPr>
  </w:style>
  <w:style w:type="paragraph" w:styleId="73">
    <w:name w:val="table of figures"/>
    <w:basedOn w:val="1"/>
    <w:next w:val="1"/>
    <w:semiHidden/>
    <w:qFormat/>
    <w:uiPriority w:val="39"/>
  </w:style>
  <w:style w:type="paragraph" w:styleId="74">
    <w:name w:val="toc 2"/>
    <w:basedOn w:val="1"/>
    <w:next w:val="1"/>
    <w:semiHidden/>
    <w:qFormat/>
    <w:uiPriority w:val="39"/>
    <w:pPr>
      <w:ind w:left="420"/>
    </w:pPr>
  </w:style>
  <w:style w:type="paragraph" w:styleId="75">
    <w:name w:val="toc 9"/>
    <w:basedOn w:val="1"/>
    <w:next w:val="1"/>
    <w:semiHidden/>
    <w:qFormat/>
    <w:uiPriority w:val="39"/>
    <w:pPr>
      <w:ind w:left="3360"/>
    </w:pPr>
  </w:style>
  <w:style w:type="paragraph" w:styleId="76">
    <w:name w:val="Body Text 2"/>
    <w:basedOn w:val="1"/>
    <w:link w:val="419"/>
    <w:semiHidden/>
    <w:qFormat/>
    <w:uiPriority w:val="39"/>
    <w:pPr>
      <w:spacing w:after="120" w:line="480" w:lineRule="auto"/>
    </w:pPr>
  </w:style>
  <w:style w:type="paragraph" w:styleId="77">
    <w:name w:val="List 4"/>
    <w:basedOn w:val="1"/>
    <w:semiHidden/>
    <w:qFormat/>
    <w:uiPriority w:val="39"/>
    <w:pPr>
      <w:ind w:left="1680" w:hanging="420"/>
      <w:contextualSpacing/>
    </w:pPr>
  </w:style>
  <w:style w:type="paragraph" w:styleId="78">
    <w:name w:val="List Continue 2"/>
    <w:basedOn w:val="1"/>
    <w:semiHidden/>
    <w:qFormat/>
    <w:uiPriority w:val="39"/>
    <w:pPr>
      <w:spacing w:after="120"/>
      <w:ind w:left="840"/>
      <w:contextualSpacing/>
    </w:pPr>
  </w:style>
  <w:style w:type="paragraph" w:styleId="79">
    <w:name w:val="Message Header"/>
    <w:basedOn w:val="1"/>
    <w:link w:val="414"/>
    <w:semiHidden/>
    <w:qFormat/>
    <w:uiPriority w:val="39"/>
    <w:pPr>
      <w:pBdr>
        <w:top w:val="single" w:color="auto" w:sz="6" w:space="1"/>
        <w:left w:val="single" w:color="auto" w:sz="6" w:space="1"/>
        <w:bottom w:val="single" w:color="auto" w:sz="6" w:space="1"/>
        <w:right w:val="single" w:color="auto" w:sz="6" w:space="1"/>
      </w:pBdr>
      <w:shd w:val="pct20" w:color="auto" w:fill="auto"/>
      <w:ind w:left="1080" w:hanging="1080"/>
    </w:pPr>
    <w:rPr>
      <w:rFonts w:asciiTheme="majorHAnsi" w:hAnsiTheme="majorHAnsi" w:eastAsiaTheme="majorEastAsia" w:cstheme="majorBidi"/>
      <w:sz w:val="24"/>
      <w:szCs w:val="24"/>
    </w:rPr>
  </w:style>
  <w:style w:type="paragraph" w:styleId="80">
    <w:name w:val="HTML Preformatted"/>
    <w:basedOn w:val="1"/>
    <w:link w:val="278"/>
    <w:semiHidden/>
    <w:qFormat/>
    <w:uiPriority w:val="39"/>
    <w:rPr>
      <w:rFonts w:ascii="Courier New" w:hAnsi="Courier New" w:cs="Courier New"/>
      <w:sz w:val="20"/>
      <w:szCs w:val="20"/>
    </w:rPr>
  </w:style>
  <w:style w:type="paragraph" w:styleId="81">
    <w:name w:val="Normal (Web)"/>
    <w:basedOn w:val="1"/>
    <w:semiHidden/>
    <w:qFormat/>
    <w:uiPriority w:val="39"/>
    <w:rPr>
      <w:rFonts w:ascii="Times New Roman" w:hAnsi="Times New Roman" w:cs="Times New Roman"/>
      <w:sz w:val="24"/>
      <w:szCs w:val="24"/>
    </w:rPr>
  </w:style>
  <w:style w:type="paragraph" w:styleId="82">
    <w:name w:val="List Continue 3"/>
    <w:basedOn w:val="1"/>
    <w:semiHidden/>
    <w:qFormat/>
    <w:uiPriority w:val="39"/>
    <w:pPr>
      <w:spacing w:after="120"/>
      <w:ind w:left="1260"/>
      <w:contextualSpacing/>
    </w:pPr>
  </w:style>
  <w:style w:type="paragraph" w:styleId="83">
    <w:name w:val="index 2"/>
    <w:basedOn w:val="1"/>
    <w:next w:val="1"/>
    <w:semiHidden/>
    <w:qFormat/>
    <w:uiPriority w:val="39"/>
    <w:pPr>
      <w:ind w:left="420" w:firstLine="0"/>
    </w:pPr>
  </w:style>
  <w:style w:type="paragraph" w:styleId="84">
    <w:name w:val="Title"/>
    <w:basedOn w:val="1"/>
    <w:next w:val="85"/>
    <w:link w:val="267"/>
    <w:qFormat/>
    <w:uiPriority w:val="5"/>
    <w:pPr>
      <w:spacing w:after="579" w:afterLines="100" w:line="579" w:lineRule="exact"/>
      <w:ind w:firstLine="0" w:firstLineChars="0"/>
      <w:contextualSpacing/>
      <w:jc w:val="center"/>
      <w:outlineLvl w:val="0"/>
    </w:pPr>
    <w:rPr>
      <w:rFonts w:ascii="方正小标宋简体" w:eastAsia="方正小标宋简体" w:cstheme="majorBidi"/>
      <w:bCs/>
      <w:sz w:val="44"/>
    </w:rPr>
  </w:style>
  <w:style w:type="paragraph" w:customStyle="1" w:styleId="85">
    <w:name w:val="主送机关"/>
    <w:basedOn w:val="1"/>
    <w:next w:val="1"/>
    <w:link w:val="250"/>
    <w:qFormat/>
    <w:uiPriority w:val="6"/>
    <w:pPr>
      <w:ind w:firstLine="0" w:firstLineChars="0"/>
    </w:pPr>
  </w:style>
  <w:style w:type="paragraph" w:styleId="86">
    <w:name w:val="annotation subject"/>
    <w:basedOn w:val="28"/>
    <w:next w:val="28"/>
    <w:link w:val="301"/>
    <w:semiHidden/>
    <w:qFormat/>
    <w:uiPriority w:val="39"/>
    <w:rPr>
      <w:b/>
      <w:bCs/>
    </w:rPr>
  </w:style>
  <w:style w:type="paragraph" w:styleId="87">
    <w:name w:val="Body Text First Indent"/>
    <w:basedOn w:val="34"/>
    <w:link w:val="421"/>
    <w:semiHidden/>
    <w:qFormat/>
    <w:uiPriority w:val="39"/>
    <w:pPr>
      <w:ind w:firstLine="420"/>
    </w:pPr>
  </w:style>
  <w:style w:type="paragraph" w:styleId="88">
    <w:name w:val="Body Text First Indent 2"/>
    <w:basedOn w:val="35"/>
    <w:link w:val="423"/>
    <w:semiHidden/>
    <w:qFormat/>
    <w:uiPriority w:val="39"/>
    <w:pPr>
      <w:ind w:firstLine="420"/>
    </w:pPr>
  </w:style>
  <w:style w:type="table" w:styleId="90">
    <w:name w:val="Table Grid"/>
    <w:basedOn w:val="89"/>
    <w:semiHidden/>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semiHidden/>
    <w:qFormat/>
    <w:uiPriority w:val="39"/>
    <w:pPr>
      <w:widowControl w:val="0"/>
      <w:ind w:firstLine="632"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semiHidden/>
    <w:qFormat/>
    <w:uiPriority w:val="39"/>
    <w:pPr>
      <w:widowControl w:val="0"/>
      <w:ind w:firstLine="632" w:firstLineChars="20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3">
    <w:name w:val="Table Colorful 2"/>
    <w:basedOn w:val="89"/>
    <w:semiHidden/>
    <w:qFormat/>
    <w:uiPriority w:val="39"/>
    <w:pPr>
      <w:widowControl w:val="0"/>
      <w:ind w:firstLine="632" w:firstLineChars="20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4">
    <w:name w:val="Table Colorful 3"/>
    <w:basedOn w:val="89"/>
    <w:semiHidden/>
    <w:qFormat/>
    <w:uiPriority w:val="39"/>
    <w:pPr>
      <w:widowControl w:val="0"/>
      <w:ind w:firstLine="632" w:firstLineChars="20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5">
    <w:name w:val="Table Elegant"/>
    <w:basedOn w:val="89"/>
    <w:semiHidden/>
    <w:qFormat/>
    <w:uiPriority w:val="39"/>
    <w:pPr>
      <w:widowControl w:val="0"/>
      <w:ind w:firstLine="632" w:firstLineChars="20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6">
    <w:name w:val="Table Classic 1"/>
    <w:basedOn w:val="89"/>
    <w:semiHidden/>
    <w:qFormat/>
    <w:uiPriority w:val="39"/>
    <w:pPr>
      <w:widowControl w:val="0"/>
      <w:ind w:firstLine="632" w:firstLineChars="20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7">
    <w:name w:val="Table Classic 2"/>
    <w:basedOn w:val="89"/>
    <w:semiHidden/>
    <w:qFormat/>
    <w:uiPriority w:val="39"/>
    <w:pPr>
      <w:widowControl w:val="0"/>
      <w:ind w:firstLine="632" w:firstLineChars="20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8">
    <w:name w:val="Table Classic 3"/>
    <w:basedOn w:val="89"/>
    <w:semiHidden/>
    <w:qFormat/>
    <w:uiPriority w:val="39"/>
    <w:pPr>
      <w:widowControl w:val="0"/>
      <w:ind w:firstLine="632" w:firstLineChars="20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9">
    <w:name w:val="Table Classic 4"/>
    <w:basedOn w:val="89"/>
    <w:semiHidden/>
    <w:qFormat/>
    <w:uiPriority w:val="39"/>
    <w:pPr>
      <w:widowControl w:val="0"/>
      <w:ind w:firstLine="632" w:firstLineChars="20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0">
    <w:name w:val="Table Simple 1"/>
    <w:basedOn w:val="89"/>
    <w:semiHidden/>
    <w:qFormat/>
    <w:uiPriority w:val="39"/>
    <w:pPr>
      <w:widowControl w:val="0"/>
      <w:ind w:firstLine="632" w:firstLineChars="20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1">
    <w:name w:val="Table Simple 2"/>
    <w:basedOn w:val="89"/>
    <w:semiHidden/>
    <w:qFormat/>
    <w:uiPriority w:val="39"/>
    <w:pPr>
      <w:widowControl w:val="0"/>
      <w:ind w:firstLine="632" w:firstLineChars="20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2">
    <w:name w:val="Table Simple 3"/>
    <w:basedOn w:val="89"/>
    <w:semiHidden/>
    <w:qFormat/>
    <w:uiPriority w:val="39"/>
    <w:pPr>
      <w:widowControl w:val="0"/>
      <w:ind w:firstLine="632" w:firstLineChars="20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3">
    <w:name w:val="Table Subtle 1"/>
    <w:basedOn w:val="89"/>
    <w:semiHidden/>
    <w:qFormat/>
    <w:uiPriority w:val="39"/>
    <w:pPr>
      <w:widowControl w:val="0"/>
      <w:ind w:firstLine="632" w:firstLineChars="20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Subtle 2"/>
    <w:basedOn w:val="89"/>
    <w:semiHidden/>
    <w:qFormat/>
    <w:uiPriority w:val="39"/>
    <w:pPr>
      <w:widowControl w:val="0"/>
      <w:ind w:firstLine="632" w:firstLineChars="20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3D effects 1"/>
    <w:basedOn w:val="89"/>
    <w:semiHidden/>
    <w:qFormat/>
    <w:uiPriority w:val="39"/>
    <w:pPr>
      <w:widowControl w:val="0"/>
      <w:ind w:firstLine="632" w:firstLineChars="20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6">
    <w:name w:val="Table 3D effects 2"/>
    <w:basedOn w:val="89"/>
    <w:semiHidden/>
    <w:qFormat/>
    <w:uiPriority w:val="39"/>
    <w:pPr>
      <w:widowControl w:val="0"/>
      <w:ind w:firstLine="632" w:firstLineChars="20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3D effects 3"/>
    <w:basedOn w:val="89"/>
    <w:semiHidden/>
    <w:qFormat/>
    <w:uiPriority w:val="39"/>
    <w:pPr>
      <w:widowControl w:val="0"/>
      <w:ind w:firstLine="632" w:firstLineChars="20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8">
    <w:name w:val="Table List 1"/>
    <w:basedOn w:val="89"/>
    <w:semiHidden/>
    <w:qFormat/>
    <w:uiPriority w:val="39"/>
    <w:pPr>
      <w:widowControl w:val="0"/>
      <w:ind w:firstLine="632" w:firstLineChars="20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2"/>
    <w:basedOn w:val="89"/>
    <w:semiHidden/>
    <w:qFormat/>
    <w:uiPriority w:val="39"/>
    <w:pPr>
      <w:widowControl w:val="0"/>
      <w:ind w:firstLine="632" w:firstLineChars="20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10">
    <w:name w:val="Table List 3"/>
    <w:basedOn w:val="89"/>
    <w:semiHidden/>
    <w:qFormat/>
    <w:uiPriority w:val="39"/>
    <w:pPr>
      <w:widowControl w:val="0"/>
      <w:ind w:firstLine="632" w:firstLineChars="20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1">
    <w:name w:val="Table List 4"/>
    <w:basedOn w:val="89"/>
    <w:semiHidden/>
    <w:qFormat/>
    <w:uiPriority w:val="39"/>
    <w:pPr>
      <w:widowControl w:val="0"/>
      <w:ind w:firstLine="632" w:firstLineChars="20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2">
    <w:name w:val="Table List 5"/>
    <w:basedOn w:val="89"/>
    <w:semiHidden/>
    <w:qFormat/>
    <w:uiPriority w:val="39"/>
    <w:pPr>
      <w:widowControl w:val="0"/>
      <w:ind w:firstLine="632" w:firstLineChars="20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3">
    <w:name w:val="Table List 6"/>
    <w:basedOn w:val="89"/>
    <w:semiHidden/>
    <w:qFormat/>
    <w:uiPriority w:val="39"/>
    <w:pPr>
      <w:widowControl w:val="0"/>
      <w:ind w:firstLine="632" w:firstLineChars="20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4">
    <w:name w:val="Table List 7"/>
    <w:basedOn w:val="89"/>
    <w:semiHidden/>
    <w:qFormat/>
    <w:uiPriority w:val="39"/>
    <w:pPr>
      <w:widowControl w:val="0"/>
      <w:ind w:firstLine="632" w:firstLineChars="20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5">
    <w:name w:val="Table List 8"/>
    <w:basedOn w:val="89"/>
    <w:semiHidden/>
    <w:qFormat/>
    <w:uiPriority w:val="39"/>
    <w:pPr>
      <w:widowControl w:val="0"/>
      <w:ind w:firstLine="632" w:firstLineChars="20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6">
    <w:name w:val="Table Contemporary"/>
    <w:basedOn w:val="89"/>
    <w:semiHidden/>
    <w:qFormat/>
    <w:uiPriority w:val="39"/>
    <w:pPr>
      <w:widowControl w:val="0"/>
      <w:ind w:firstLine="632" w:firstLineChars="20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7">
    <w:name w:val="Table Columns 1"/>
    <w:basedOn w:val="89"/>
    <w:semiHidden/>
    <w:qFormat/>
    <w:uiPriority w:val="39"/>
    <w:pPr>
      <w:widowControl w:val="0"/>
      <w:ind w:firstLine="632" w:firstLineChars="20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2"/>
    <w:basedOn w:val="89"/>
    <w:semiHidden/>
    <w:qFormat/>
    <w:uiPriority w:val="39"/>
    <w:pPr>
      <w:widowControl w:val="0"/>
      <w:ind w:firstLine="632" w:firstLineChars="20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9">
    <w:name w:val="Table Columns 3"/>
    <w:basedOn w:val="89"/>
    <w:semiHidden/>
    <w:qFormat/>
    <w:uiPriority w:val="39"/>
    <w:pPr>
      <w:widowControl w:val="0"/>
      <w:ind w:firstLine="632" w:firstLineChars="20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20">
    <w:name w:val="Table Columns 4"/>
    <w:basedOn w:val="89"/>
    <w:semiHidden/>
    <w:qFormat/>
    <w:uiPriority w:val="39"/>
    <w:pPr>
      <w:widowControl w:val="0"/>
      <w:ind w:firstLine="632" w:firstLineChars="20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1">
    <w:name w:val="Table Columns 5"/>
    <w:basedOn w:val="89"/>
    <w:semiHidden/>
    <w:qFormat/>
    <w:uiPriority w:val="39"/>
    <w:pPr>
      <w:widowControl w:val="0"/>
      <w:ind w:firstLine="632" w:firstLineChars="20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2">
    <w:name w:val="Table Grid 1"/>
    <w:basedOn w:val="89"/>
    <w:semiHidden/>
    <w:qFormat/>
    <w:uiPriority w:val="39"/>
    <w:pPr>
      <w:widowControl w:val="0"/>
      <w:ind w:firstLine="632" w:firstLineChars="20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3">
    <w:name w:val="Table Grid 2"/>
    <w:basedOn w:val="89"/>
    <w:semiHidden/>
    <w:qFormat/>
    <w:uiPriority w:val="39"/>
    <w:pPr>
      <w:widowControl w:val="0"/>
      <w:ind w:firstLine="632" w:firstLineChars="20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4">
    <w:name w:val="Table Grid 3"/>
    <w:basedOn w:val="89"/>
    <w:semiHidden/>
    <w:qFormat/>
    <w:uiPriority w:val="39"/>
    <w:pPr>
      <w:widowControl w:val="0"/>
      <w:ind w:firstLine="632" w:firstLineChars="20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5">
    <w:name w:val="Table Grid 4"/>
    <w:basedOn w:val="89"/>
    <w:semiHidden/>
    <w:qFormat/>
    <w:uiPriority w:val="39"/>
    <w:pPr>
      <w:widowControl w:val="0"/>
      <w:ind w:firstLine="632" w:firstLineChars="20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6">
    <w:name w:val="Table Grid 5"/>
    <w:basedOn w:val="89"/>
    <w:semiHidden/>
    <w:qFormat/>
    <w:uiPriority w:val="39"/>
    <w:pPr>
      <w:widowControl w:val="0"/>
      <w:ind w:firstLine="632" w:firstLineChars="20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6"/>
    <w:basedOn w:val="89"/>
    <w:semiHidden/>
    <w:qFormat/>
    <w:uiPriority w:val="39"/>
    <w:pPr>
      <w:widowControl w:val="0"/>
      <w:ind w:firstLine="632" w:firstLineChars="20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7"/>
    <w:basedOn w:val="89"/>
    <w:semiHidden/>
    <w:qFormat/>
    <w:uiPriority w:val="39"/>
    <w:pPr>
      <w:widowControl w:val="0"/>
      <w:ind w:firstLine="632" w:firstLineChars="20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9">
    <w:name w:val="Table Grid 8"/>
    <w:basedOn w:val="89"/>
    <w:semiHidden/>
    <w:qFormat/>
    <w:uiPriority w:val="39"/>
    <w:pPr>
      <w:widowControl w:val="0"/>
      <w:ind w:firstLine="632" w:firstLineChars="20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0">
    <w:name w:val="Table Web 1"/>
    <w:basedOn w:val="89"/>
    <w:semiHidden/>
    <w:qFormat/>
    <w:uiPriority w:val="39"/>
    <w:pPr>
      <w:widowControl w:val="0"/>
      <w:ind w:firstLine="632" w:firstLineChars="20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2"/>
    <w:basedOn w:val="89"/>
    <w:semiHidden/>
    <w:qFormat/>
    <w:uiPriority w:val="39"/>
    <w:pPr>
      <w:widowControl w:val="0"/>
      <w:ind w:firstLine="632" w:firstLineChars="20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Web 3"/>
    <w:basedOn w:val="89"/>
    <w:semiHidden/>
    <w:qFormat/>
    <w:uiPriority w:val="39"/>
    <w:pPr>
      <w:widowControl w:val="0"/>
      <w:ind w:firstLine="632" w:firstLineChars="20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3">
    <w:name w:val="Table Professional"/>
    <w:basedOn w:val="89"/>
    <w:semiHidden/>
    <w:qFormat/>
    <w:uiPriority w:val="39"/>
    <w:pPr>
      <w:widowControl w:val="0"/>
      <w:ind w:firstLine="632" w:firstLineChars="20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4">
    <w:name w:val="Light Shading"/>
    <w:basedOn w:val="89"/>
    <w:semiHidden/>
    <w:qFormat/>
    <w:uiPriority w:val="39"/>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5">
    <w:name w:val="Light Shading Accent 1"/>
    <w:basedOn w:val="89"/>
    <w:semiHidden/>
    <w:qFormat/>
    <w:uiPriority w:val="39"/>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6">
    <w:name w:val="Light Shading Accent 2"/>
    <w:basedOn w:val="89"/>
    <w:semiHidden/>
    <w:qFormat/>
    <w:uiPriority w:val="39"/>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7">
    <w:name w:val="Light Shading Accent 3"/>
    <w:basedOn w:val="89"/>
    <w:semiHidden/>
    <w:qFormat/>
    <w:uiPriority w:val="39"/>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8">
    <w:name w:val="Light Shading Accent 4"/>
    <w:basedOn w:val="89"/>
    <w:semiHidden/>
    <w:qFormat/>
    <w:uiPriority w:val="39"/>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9">
    <w:name w:val="Light Shading Accent 5"/>
    <w:basedOn w:val="89"/>
    <w:semiHidden/>
    <w:qFormat/>
    <w:uiPriority w:val="39"/>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40">
    <w:name w:val="Light Shading Accent 6"/>
    <w:basedOn w:val="89"/>
    <w:semiHidden/>
    <w:qFormat/>
    <w:uiPriority w:val="39"/>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1">
    <w:name w:val="Light List"/>
    <w:basedOn w:val="89"/>
    <w:semiHidden/>
    <w:qFormat/>
    <w:uiPriority w:val="39"/>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2">
    <w:name w:val="Light List Accent 1"/>
    <w:basedOn w:val="89"/>
    <w:semiHidden/>
    <w:qFormat/>
    <w:uiPriority w:val="39"/>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3">
    <w:name w:val="Light List Accent 2"/>
    <w:basedOn w:val="89"/>
    <w:semiHidden/>
    <w:qFormat/>
    <w:uiPriority w:val="39"/>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4">
    <w:name w:val="Light List Accent 3"/>
    <w:basedOn w:val="89"/>
    <w:semiHidden/>
    <w:qFormat/>
    <w:uiPriority w:val="39"/>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5">
    <w:name w:val="Light List Accent 4"/>
    <w:basedOn w:val="89"/>
    <w:semiHidden/>
    <w:qFormat/>
    <w:uiPriority w:val="39"/>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6">
    <w:name w:val="Light List Accent 5"/>
    <w:basedOn w:val="89"/>
    <w:semiHidden/>
    <w:qFormat/>
    <w:uiPriority w:val="39"/>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7">
    <w:name w:val="Light List Accent 6"/>
    <w:basedOn w:val="89"/>
    <w:semiHidden/>
    <w:qFormat/>
    <w:uiPriority w:val="39"/>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8">
    <w:name w:val="Light Grid"/>
    <w:basedOn w:val="89"/>
    <w:semiHidden/>
    <w:qFormat/>
    <w:uiPriority w:val="39"/>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9">
    <w:name w:val="Light Grid Accent 1"/>
    <w:basedOn w:val="89"/>
    <w:semiHidden/>
    <w:qFormat/>
    <w:uiPriority w:val="39"/>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50">
    <w:name w:val="Light Grid Accent 2"/>
    <w:basedOn w:val="89"/>
    <w:semiHidden/>
    <w:qFormat/>
    <w:uiPriority w:val="39"/>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1">
    <w:name w:val="Light Grid Accent 3"/>
    <w:basedOn w:val="89"/>
    <w:semiHidden/>
    <w:qFormat/>
    <w:uiPriority w:val="39"/>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2">
    <w:name w:val="Light Grid Accent 4"/>
    <w:basedOn w:val="89"/>
    <w:semiHidden/>
    <w:qFormat/>
    <w:uiPriority w:val="39"/>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3">
    <w:name w:val="Light Grid Accent 5"/>
    <w:basedOn w:val="89"/>
    <w:semiHidden/>
    <w:qFormat/>
    <w:uiPriority w:val="39"/>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4">
    <w:name w:val="Light Grid Accent 6"/>
    <w:basedOn w:val="89"/>
    <w:semiHidden/>
    <w:qFormat/>
    <w:uiPriority w:val="39"/>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5">
    <w:name w:val="Medium Shading 1"/>
    <w:basedOn w:val="89"/>
    <w:semiHidden/>
    <w:qFormat/>
    <w:uiPriority w:val="39"/>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6">
    <w:name w:val="Medium Shading 1 Accent 1"/>
    <w:basedOn w:val="89"/>
    <w:semiHidden/>
    <w:qFormat/>
    <w:uiPriority w:val="39"/>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7">
    <w:name w:val="Medium Shading 1 Accent 2"/>
    <w:basedOn w:val="89"/>
    <w:semiHidden/>
    <w:qFormat/>
    <w:uiPriority w:val="39"/>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8">
    <w:name w:val="Medium Shading 1 Accent 3"/>
    <w:basedOn w:val="89"/>
    <w:semiHidden/>
    <w:qFormat/>
    <w:uiPriority w:val="39"/>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9">
    <w:name w:val="Medium Shading 1 Accent 4"/>
    <w:basedOn w:val="89"/>
    <w:semiHidden/>
    <w:qFormat/>
    <w:uiPriority w:val="39"/>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60">
    <w:name w:val="Medium Shading 1 Accent 5"/>
    <w:basedOn w:val="89"/>
    <w:semiHidden/>
    <w:qFormat/>
    <w:uiPriority w:val="39"/>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1">
    <w:name w:val="Medium Shading 1 Accent 6"/>
    <w:basedOn w:val="89"/>
    <w:semiHidden/>
    <w:qFormat/>
    <w:uiPriority w:val="39"/>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2">
    <w:name w:val="Medium Shading 2"/>
    <w:basedOn w:val="89"/>
    <w:semiHidden/>
    <w:qFormat/>
    <w:uiPriority w:val="39"/>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1"/>
    <w:basedOn w:val="89"/>
    <w:semiHidden/>
    <w:qFormat/>
    <w:uiPriority w:val="39"/>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2"/>
    <w:basedOn w:val="89"/>
    <w:semiHidden/>
    <w:qFormat/>
    <w:uiPriority w:val="39"/>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3"/>
    <w:basedOn w:val="89"/>
    <w:semiHidden/>
    <w:qFormat/>
    <w:uiPriority w:val="39"/>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4"/>
    <w:basedOn w:val="89"/>
    <w:semiHidden/>
    <w:qFormat/>
    <w:uiPriority w:val="39"/>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5"/>
    <w:basedOn w:val="89"/>
    <w:semiHidden/>
    <w:qFormat/>
    <w:uiPriority w:val="39"/>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Shading 2 Accent 6"/>
    <w:basedOn w:val="89"/>
    <w:semiHidden/>
    <w:qFormat/>
    <w:uiPriority w:val="39"/>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9">
    <w:name w:val="Medium List 1"/>
    <w:basedOn w:val="89"/>
    <w:semiHidden/>
    <w:qFormat/>
    <w:uiPriority w:val="39"/>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70">
    <w:name w:val="Medium List 1 Accent 1"/>
    <w:basedOn w:val="89"/>
    <w:semiHidden/>
    <w:qFormat/>
    <w:uiPriority w:val="39"/>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1">
    <w:name w:val="Medium List 1 Accent 2"/>
    <w:basedOn w:val="89"/>
    <w:semiHidden/>
    <w:qFormat/>
    <w:uiPriority w:val="39"/>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2">
    <w:name w:val="Medium List 1 Accent 3"/>
    <w:basedOn w:val="89"/>
    <w:semiHidden/>
    <w:qFormat/>
    <w:uiPriority w:val="39"/>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3">
    <w:name w:val="Medium List 1 Accent 4"/>
    <w:basedOn w:val="89"/>
    <w:semiHidden/>
    <w:qFormat/>
    <w:uiPriority w:val="39"/>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4">
    <w:name w:val="Medium List 1 Accent 5"/>
    <w:basedOn w:val="89"/>
    <w:semiHidden/>
    <w:qFormat/>
    <w:uiPriority w:val="39"/>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5">
    <w:name w:val="Medium List 1 Accent 6"/>
    <w:basedOn w:val="89"/>
    <w:semiHidden/>
    <w:qFormat/>
    <w:uiPriority w:val="39"/>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6">
    <w:name w:val="Medium List 2"/>
    <w:basedOn w:val="89"/>
    <w:semiHidden/>
    <w:qFormat/>
    <w:uiPriority w:val="39"/>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1"/>
    <w:basedOn w:val="89"/>
    <w:semiHidden/>
    <w:qFormat/>
    <w:uiPriority w:val="39"/>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2"/>
    <w:basedOn w:val="89"/>
    <w:semiHidden/>
    <w:qFormat/>
    <w:uiPriority w:val="39"/>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3"/>
    <w:basedOn w:val="89"/>
    <w:semiHidden/>
    <w:qFormat/>
    <w:uiPriority w:val="39"/>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4"/>
    <w:basedOn w:val="89"/>
    <w:semiHidden/>
    <w:qFormat/>
    <w:uiPriority w:val="39"/>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5"/>
    <w:basedOn w:val="89"/>
    <w:semiHidden/>
    <w:qFormat/>
    <w:uiPriority w:val="39"/>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List 2 Accent 6"/>
    <w:basedOn w:val="89"/>
    <w:semiHidden/>
    <w:qFormat/>
    <w:uiPriority w:val="39"/>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3">
    <w:name w:val="Medium Grid 1"/>
    <w:basedOn w:val="89"/>
    <w:semiHidden/>
    <w:qFormat/>
    <w:uiPriority w:val="39"/>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4">
    <w:name w:val="Medium Grid 1 Accent 1"/>
    <w:basedOn w:val="89"/>
    <w:semiHidden/>
    <w:qFormat/>
    <w:uiPriority w:val="39"/>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5">
    <w:name w:val="Medium Grid 1 Accent 2"/>
    <w:basedOn w:val="89"/>
    <w:semiHidden/>
    <w:qFormat/>
    <w:uiPriority w:val="39"/>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6">
    <w:name w:val="Medium Grid 1 Accent 3"/>
    <w:basedOn w:val="89"/>
    <w:semiHidden/>
    <w:qFormat/>
    <w:uiPriority w:val="39"/>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7">
    <w:name w:val="Medium Grid 1 Accent 4"/>
    <w:basedOn w:val="89"/>
    <w:semiHidden/>
    <w:qFormat/>
    <w:uiPriority w:val="39"/>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8">
    <w:name w:val="Medium Grid 1 Accent 5"/>
    <w:basedOn w:val="89"/>
    <w:semiHidden/>
    <w:qFormat/>
    <w:uiPriority w:val="39"/>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9">
    <w:name w:val="Medium Grid 1 Accent 6"/>
    <w:basedOn w:val="89"/>
    <w:semiHidden/>
    <w:qFormat/>
    <w:uiPriority w:val="39"/>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90">
    <w:name w:val="Medium Grid 2"/>
    <w:basedOn w:val="89"/>
    <w:semiHidden/>
    <w:qFormat/>
    <w:uiPriority w:val="39"/>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1">
    <w:name w:val="Medium Grid 2 Accent 1"/>
    <w:basedOn w:val="89"/>
    <w:semiHidden/>
    <w:qFormat/>
    <w:uiPriority w:val="39"/>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2">
    <w:name w:val="Medium Grid 2 Accent 2"/>
    <w:basedOn w:val="89"/>
    <w:semiHidden/>
    <w:qFormat/>
    <w:uiPriority w:val="39"/>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3">
    <w:name w:val="Medium Grid 2 Accent 3"/>
    <w:basedOn w:val="89"/>
    <w:semiHidden/>
    <w:qFormat/>
    <w:uiPriority w:val="39"/>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4">
    <w:name w:val="Medium Grid 2 Accent 4"/>
    <w:basedOn w:val="89"/>
    <w:semiHidden/>
    <w:qFormat/>
    <w:uiPriority w:val="39"/>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5">
    <w:name w:val="Medium Grid 2 Accent 5"/>
    <w:basedOn w:val="89"/>
    <w:semiHidden/>
    <w:qFormat/>
    <w:uiPriority w:val="39"/>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6">
    <w:name w:val="Medium Grid 2 Accent 6"/>
    <w:basedOn w:val="89"/>
    <w:semiHidden/>
    <w:qFormat/>
    <w:uiPriority w:val="39"/>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7">
    <w:name w:val="Medium Grid 3"/>
    <w:basedOn w:val="89"/>
    <w:semiHidden/>
    <w:qFormat/>
    <w:uiPriority w:val="3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8">
    <w:name w:val="Medium Grid 3 Accent 1"/>
    <w:basedOn w:val="89"/>
    <w:semiHidden/>
    <w:qFormat/>
    <w:uiPriority w:val="3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9">
    <w:name w:val="Medium Grid 3 Accent 2"/>
    <w:basedOn w:val="89"/>
    <w:semiHidden/>
    <w:qFormat/>
    <w:uiPriority w:val="3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200">
    <w:name w:val="Medium Grid 3 Accent 3"/>
    <w:basedOn w:val="89"/>
    <w:semiHidden/>
    <w:qFormat/>
    <w:uiPriority w:val="3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1">
    <w:name w:val="Medium Grid 3 Accent 4"/>
    <w:basedOn w:val="89"/>
    <w:semiHidden/>
    <w:qFormat/>
    <w:uiPriority w:val="3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2">
    <w:name w:val="Medium Grid 3 Accent 5"/>
    <w:basedOn w:val="89"/>
    <w:semiHidden/>
    <w:qFormat/>
    <w:uiPriority w:val="3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3">
    <w:name w:val="Medium Grid 3 Accent 6"/>
    <w:basedOn w:val="89"/>
    <w:semiHidden/>
    <w:qFormat/>
    <w:uiPriority w:val="3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4">
    <w:name w:val="Dark List"/>
    <w:basedOn w:val="89"/>
    <w:semiHidden/>
    <w:qFormat/>
    <w:uiPriority w:val="39"/>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5">
    <w:name w:val="Dark List Accent 1"/>
    <w:basedOn w:val="89"/>
    <w:semiHidden/>
    <w:qFormat/>
    <w:uiPriority w:val="39"/>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6">
    <w:name w:val="Dark List Accent 2"/>
    <w:basedOn w:val="89"/>
    <w:semiHidden/>
    <w:qFormat/>
    <w:uiPriority w:val="39"/>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7">
    <w:name w:val="Dark List Accent 3"/>
    <w:basedOn w:val="89"/>
    <w:semiHidden/>
    <w:qFormat/>
    <w:uiPriority w:val="39"/>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8">
    <w:name w:val="Dark List Accent 4"/>
    <w:basedOn w:val="89"/>
    <w:semiHidden/>
    <w:qFormat/>
    <w:uiPriority w:val="39"/>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9">
    <w:name w:val="Dark List Accent 5"/>
    <w:basedOn w:val="89"/>
    <w:semiHidden/>
    <w:qFormat/>
    <w:uiPriority w:val="39"/>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10">
    <w:name w:val="Dark List Accent 6"/>
    <w:basedOn w:val="89"/>
    <w:semiHidden/>
    <w:qFormat/>
    <w:uiPriority w:val="39"/>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1">
    <w:name w:val="Colorful Shading"/>
    <w:basedOn w:val="89"/>
    <w:semiHidden/>
    <w:qFormat/>
    <w:uiPriority w:val="39"/>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1"/>
    <w:basedOn w:val="89"/>
    <w:semiHidden/>
    <w:qFormat/>
    <w:uiPriority w:val="39"/>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2"/>
    <w:basedOn w:val="89"/>
    <w:semiHidden/>
    <w:qFormat/>
    <w:uiPriority w:val="39"/>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4">
    <w:name w:val="Colorful Shading Accent 3"/>
    <w:basedOn w:val="89"/>
    <w:semiHidden/>
    <w:qFormat/>
    <w:uiPriority w:val="39"/>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5">
    <w:name w:val="Colorful Shading Accent 4"/>
    <w:basedOn w:val="89"/>
    <w:semiHidden/>
    <w:qFormat/>
    <w:uiPriority w:val="39"/>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5"/>
    <w:basedOn w:val="89"/>
    <w:semiHidden/>
    <w:qFormat/>
    <w:uiPriority w:val="39"/>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Shading Accent 6"/>
    <w:basedOn w:val="89"/>
    <w:semiHidden/>
    <w:qFormat/>
    <w:uiPriority w:val="39"/>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8">
    <w:name w:val="Colorful List"/>
    <w:basedOn w:val="89"/>
    <w:semiHidden/>
    <w:qFormat/>
    <w:uiPriority w:val="39"/>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9">
    <w:name w:val="Colorful List Accent 1"/>
    <w:basedOn w:val="89"/>
    <w:semiHidden/>
    <w:qFormat/>
    <w:uiPriority w:val="39"/>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20">
    <w:name w:val="Colorful List Accent 2"/>
    <w:basedOn w:val="89"/>
    <w:semiHidden/>
    <w:qFormat/>
    <w:uiPriority w:val="39"/>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1">
    <w:name w:val="Colorful List Accent 3"/>
    <w:basedOn w:val="89"/>
    <w:semiHidden/>
    <w:qFormat/>
    <w:uiPriority w:val="39"/>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2">
    <w:name w:val="Colorful List Accent 4"/>
    <w:basedOn w:val="89"/>
    <w:semiHidden/>
    <w:qFormat/>
    <w:uiPriority w:val="39"/>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3">
    <w:name w:val="Colorful List Accent 5"/>
    <w:basedOn w:val="89"/>
    <w:semiHidden/>
    <w:qFormat/>
    <w:uiPriority w:val="39"/>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4">
    <w:name w:val="Colorful List Accent 6"/>
    <w:basedOn w:val="89"/>
    <w:semiHidden/>
    <w:qFormat/>
    <w:uiPriority w:val="39"/>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5">
    <w:name w:val="Colorful Grid"/>
    <w:basedOn w:val="89"/>
    <w:semiHidden/>
    <w:qFormat/>
    <w:uiPriority w:val="39"/>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6">
    <w:name w:val="Colorful Grid Accent 1"/>
    <w:basedOn w:val="89"/>
    <w:semiHidden/>
    <w:qFormat/>
    <w:uiPriority w:val="39"/>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7">
    <w:name w:val="Colorful Grid Accent 2"/>
    <w:basedOn w:val="89"/>
    <w:semiHidden/>
    <w:qFormat/>
    <w:uiPriority w:val="39"/>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8">
    <w:name w:val="Colorful Grid Accent 3"/>
    <w:basedOn w:val="89"/>
    <w:semiHidden/>
    <w:qFormat/>
    <w:uiPriority w:val="39"/>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9">
    <w:name w:val="Colorful Grid Accent 4"/>
    <w:basedOn w:val="89"/>
    <w:semiHidden/>
    <w:qFormat/>
    <w:uiPriority w:val="39"/>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30">
    <w:name w:val="Colorful Grid Accent 5"/>
    <w:basedOn w:val="89"/>
    <w:semiHidden/>
    <w:qFormat/>
    <w:uiPriority w:val="39"/>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1">
    <w:name w:val="Colorful Grid Accent 6"/>
    <w:basedOn w:val="89"/>
    <w:semiHidden/>
    <w:qFormat/>
    <w:uiPriority w:val="39"/>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3">
    <w:name w:val="Strong"/>
    <w:basedOn w:val="232"/>
    <w:semiHidden/>
    <w:qFormat/>
    <w:uiPriority w:val="39"/>
    <w:rPr>
      <w:b/>
      <w:bCs/>
    </w:rPr>
  </w:style>
  <w:style w:type="character" w:styleId="234">
    <w:name w:val="endnote reference"/>
    <w:basedOn w:val="232"/>
    <w:semiHidden/>
    <w:qFormat/>
    <w:uiPriority w:val="39"/>
    <w:rPr>
      <w:vertAlign w:val="superscript"/>
    </w:rPr>
  </w:style>
  <w:style w:type="character" w:styleId="235">
    <w:name w:val="page number"/>
    <w:basedOn w:val="232"/>
    <w:semiHidden/>
    <w:qFormat/>
    <w:uiPriority w:val="39"/>
  </w:style>
  <w:style w:type="character" w:styleId="236">
    <w:name w:val="FollowedHyperlink"/>
    <w:basedOn w:val="232"/>
    <w:semiHidden/>
    <w:qFormat/>
    <w:uiPriority w:val="39"/>
    <w:rPr>
      <w:color w:val="954F72" w:themeColor="followedHyperlink"/>
      <w:u w:val="single"/>
      <w14:textFill>
        <w14:solidFill>
          <w14:schemeClr w14:val="folHlink"/>
        </w14:solidFill>
      </w14:textFill>
    </w:rPr>
  </w:style>
  <w:style w:type="character" w:styleId="237">
    <w:name w:val="Emphasis"/>
    <w:basedOn w:val="232"/>
    <w:semiHidden/>
    <w:qFormat/>
    <w:uiPriority w:val="39"/>
    <w:rPr>
      <w:i/>
      <w:iCs/>
    </w:rPr>
  </w:style>
  <w:style w:type="character" w:styleId="238">
    <w:name w:val="line number"/>
    <w:basedOn w:val="232"/>
    <w:semiHidden/>
    <w:qFormat/>
    <w:uiPriority w:val="39"/>
  </w:style>
  <w:style w:type="character" w:styleId="239">
    <w:name w:val="HTML Definition"/>
    <w:basedOn w:val="232"/>
    <w:semiHidden/>
    <w:qFormat/>
    <w:uiPriority w:val="39"/>
    <w:rPr>
      <w:i/>
      <w:iCs/>
    </w:rPr>
  </w:style>
  <w:style w:type="character" w:styleId="240">
    <w:name w:val="HTML Typewriter"/>
    <w:basedOn w:val="232"/>
    <w:semiHidden/>
    <w:qFormat/>
    <w:uiPriority w:val="39"/>
    <w:rPr>
      <w:rFonts w:ascii="Courier New" w:hAnsi="Courier New" w:cs="Courier New"/>
      <w:sz w:val="20"/>
      <w:szCs w:val="20"/>
    </w:rPr>
  </w:style>
  <w:style w:type="character" w:styleId="241">
    <w:name w:val="HTML Acronym"/>
    <w:basedOn w:val="232"/>
    <w:semiHidden/>
    <w:qFormat/>
    <w:uiPriority w:val="39"/>
  </w:style>
  <w:style w:type="character" w:styleId="242">
    <w:name w:val="HTML Variable"/>
    <w:basedOn w:val="232"/>
    <w:semiHidden/>
    <w:qFormat/>
    <w:uiPriority w:val="39"/>
    <w:rPr>
      <w:i/>
      <w:iCs/>
    </w:rPr>
  </w:style>
  <w:style w:type="character" w:styleId="243">
    <w:name w:val="Hyperlink"/>
    <w:basedOn w:val="232"/>
    <w:semiHidden/>
    <w:qFormat/>
    <w:uiPriority w:val="39"/>
    <w:rPr>
      <w:color w:val="0563C1" w:themeColor="hyperlink"/>
      <w:u w:val="single"/>
      <w14:textFill>
        <w14:solidFill>
          <w14:schemeClr w14:val="hlink"/>
        </w14:solidFill>
      </w14:textFill>
    </w:rPr>
  </w:style>
  <w:style w:type="character" w:styleId="244">
    <w:name w:val="HTML Code"/>
    <w:basedOn w:val="232"/>
    <w:semiHidden/>
    <w:qFormat/>
    <w:uiPriority w:val="39"/>
    <w:rPr>
      <w:rFonts w:ascii="Courier New" w:hAnsi="Courier New" w:cs="Courier New"/>
      <w:sz w:val="20"/>
      <w:szCs w:val="20"/>
    </w:rPr>
  </w:style>
  <w:style w:type="character" w:styleId="245">
    <w:name w:val="annotation reference"/>
    <w:basedOn w:val="232"/>
    <w:semiHidden/>
    <w:qFormat/>
    <w:uiPriority w:val="39"/>
    <w:rPr>
      <w:sz w:val="21"/>
      <w:szCs w:val="21"/>
    </w:rPr>
  </w:style>
  <w:style w:type="character" w:styleId="246">
    <w:name w:val="HTML Cite"/>
    <w:basedOn w:val="232"/>
    <w:semiHidden/>
    <w:qFormat/>
    <w:uiPriority w:val="39"/>
    <w:rPr>
      <w:i/>
      <w:iCs/>
    </w:rPr>
  </w:style>
  <w:style w:type="character" w:styleId="247">
    <w:name w:val="footnote reference"/>
    <w:basedOn w:val="232"/>
    <w:semiHidden/>
    <w:qFormat/>
    <w:uiPriority w:val="39"/>
    <w:rPr>
      <w:vertAlign w:val="superscript"/>
    </w:rPr>
  </w:style>
  <w:style w:type="character" w:styleId="248">
    <w:name w:val="HTML Keyboard"/>
    <w:basedOn w:val="232"/>
    <w:semiHidden/>
    <w:qFormat/>
    <w:uiPriority w:val="39"/>
    <w:rPr>
      <w:rFonts w:ascii="Courier New" w:hAnsi="Courier New" w:cs="Courier New"/>
      <w:sz w:val="20"/>
      <w:szCs w:val="20"/>
    </w:rPr>
  </w:style>
  <w:style w:type="character" w:styleId="249">
    <w:name w:val="HTML Sample"/>
    <w:basedOn w:val="232"/>
    <w:semiHidden/>
    <w:qFormat/>
    <w:uiPriority w:val="39"/>
    <w:rPr>
      <w:rFonts w:ascii="Courier New" w:hAnsi="Courier New" w:cs="Courier New"/>
    </w:rPr>
  </w:style>
  <w:style w:type="character" w:customStyle="1" w:styleId="250">
    <w:name w:val="主送机关 字符"/>
    <w:basedOn w:val="232"/>
    <w:link w:val="85"/>
    <w:qFormat/>
    <w:uiPriority w:val="0"/>
    <w:rPr>
      <w:kern w:val="0"/>
    </w:rPr>
  </w:style>
  <w:style w:type="paragraph" w:customStyle="1" w:styleId="251">
    <w:name w:val="无公章-署名单位/成文日期"/>
    <w:basedOn w:val="1"/>
    <w:link w:val="252"/>
    <w:qFormat/>
    <w:uiPriority w:val="9"/>
    <w:pPr>
      <w:spacing w:before="579" w:beforeLines="100"/>
      <w:ind w:right="632" w:rightChars="200" w:firstLine="0" w:firstLineChars="0"/>
      <w:contextualSpacing/>
      <w:jc w:val="right"/>
      <w:outlineLvl w:val="0"/>
    </w:pPr>
  </w:style>
  <w:style w:type="character" w:customStyle="1" w:styleId="252">
    <w:name w:val="无公章-署名单位/成文日期 字符"/>
    <w:basedOn w:val="232"/>
    <w:link w:val="251"/>
    <w:qFormat/>
    <w:uiPriority w:val="0"/>
    <w:rPr>
      <w:kern w:val="0"/>
    </w:rPr>
  </w:style>
  <w:style w:type="paragraph" w:customStyle="1" w:styleId="253">
    <w:name w:val="有公章-成文日期"/>
    <w:basedOn w:val="1"/>
    <w:next w:val="1"/>
    <w:link w:val="254"/>
    <w:qFormat/>
    <w:uiPriority w:val="11"/>
    <w:pPr>
      <w:ind w:right="1264" w:rightChars="400" w:firstLine="0" w:firstLineChars="0"/>
      <w:jc w:val="right"/>
      <w:outlineLvl w:val="0"/>
    </w:pPr>
  </w:style>
  <w:style w:type="character" w:customStyle="1" w:styleId="254">
    <w:name w:val="有公章-成文日期 字符"/>
    <w:basedOn w:val="232"/>
    <w:link w:val="253"/>
    <w:qFormat/>
    <w:uiPriority w:val="0"/>
    <w:rPr>
      <w:kern w:val="0"/>
    </w:rPr>
  </w:style>
  <w:style w:type="paragraph" w:customStyle="1" w:styleId="255">
    <w:name w:val="附件-标题"/>
    <w:basedOn w:val="1"/>
    <w:next w:val="3"/>
    <w:link w:val="256"/>
    <w:qFormat/>
    <w:uiPriority w:val="13"/>
    <w:pPr>
      <w:spacing w:before="579" w:beforeLines="100" w:after="579" w:afterLines="100"/>
      <w:ind w:firstLine="0" w:firstLineChars="0"/>
      <w:contextualSpacing/>
      <w:jc w:val="center"/>
      <w:outlineLvl w:val="0"/>
    </w:pPr>
    <w:rPr>
      <w:rFonts w:ascii="方正小标宋简体" w:eastAsia="方正小标宋简体"/>
    </w:rPr>
  </w:style>
  <w:style w:type="character" w:customStyle="1" w:styleId="256">
    <w:name w:val="附件-标题 字符"/>
    <w:basedOn w:val="232"/>
    <w:link w:val="255"/>
    <w:qFormat/>
    <w:uiPriority w:val="0"/>
    <w:rPr>
      <w:rFonts w:ascii="方正小标宋简体" w:eastAsia="方正小标宋简体"/>
      <w:kern w:val="0"/>
    </w:rPr>
  </w:style>
  <w:style w:type="character" w:customStyle="1" w:styleId="257">
    <w:name w:val="Heading 5 Char"/>
    <w:basedOn w:val="232"/>
    <w:link w:val="7"/>
    <w:semiHidden/>
    <w:qFormat/>
    <w:uiPriority w:val="9"/>
    <w:rPr>
      <w:bCs/>
      <w:kern w:val="0"/>
      <w:szCs w:val="28"/>
    </w:rPr>
  </w:style>
  <w:style w:type="character" w:customStyle="1" w:styleId="258">
    <w:name w:val="Header Char"/>
    <w:basedOn w:val="232"/>
    <w:link w:val="57"/>
    <w:qFormat/>
    <w:uiPriority w:val="99"/>
    <w:rPr>
      <w:kern w:val="0"/>
      <w:sz w:val="18"/>
      <w:szCs w:val="18"/>
    </w:rPr>
  </w:style>
  <w:style w:type="character" w:customStyle="1" w:styleId="259">
    <w:name w:val="Footer Char"/>
    <w:basedOn w:val="232"/>
    <w:link w:val="55"/>
    <w:qFormat/>
    <w:uiPriority w:val="99"/>
    <w:rPr>
      <w:rFonts w:ascii="宋体" w:hAnsi="宋体" w:eastAsia="宋体"/>
      <w:kern w:val="0"/>
      <w:sz w:val="28"/>
      <w:szCs w:val="18"/>
    </w:rPr>
  </w:style>
  <w:style w:type="paragraph" w:customStyle="1" w:styleId="260">
    <w:name w:val="页脚-偶数页"/>
    <w:basedOn w:val="1"/>
    <w:link w:val="261"/>
    <w:qFormat/>
    <w:uiPriority w:val="17"/>
    <w:pPr>
      <w:ind w:left="316" w:leftChars="100" w:firstLine="0" w:firstLineChars="0"/>
      <w:jc w:val="left"/>
    </w:pPr>
    <w:rPr>
      <w:rFonts w:ascii="宋体" w:hAnsi="宋体" w:eastAsia="宋体"/>
      <w:sz w:val="28"/>
    </w:rPr>
  </w:style>
  <w:style w:type="character" w:customStyle="1" w:styleId="261">
    <w:name w:val="页脚-偶数页 字符"/>
    <w:basedOn w:val="232"/>
    <w:link w:val="260"/>
    <w:qFormat/>
    <w:uiPriority w:val="0"/>
    <w:rPr>
      <w:rFonts w:ascii="宋体" w:hAnsi="宋体" w:eastAsia="宋体"/>
      <w:kern w:val="0"/>
      <w:sz w:val="28"/>
    </w:rPr>
  </w:style>
  <w:style w:type="paragraph" w:customStyle="1" w:styleId="262">
    <w:name w:val="附件-附件顺序号"/>
    <w:basedOn w:val="1"/>
    <w:next w:val="255"/>
    <w:qFormat/>
    <w:uiPriority w:val="12"/>
    <w:pPr>
      <w:pageBreakBefore/>
      <w:numPr>
        <w:ilvl w:val="0"/>
        <w:numId w:val="1"/>
      </w:numPr>
      <w:ind w:firstLineChars="0"/>
      <w:jc w:val="left"/>
      <w:outlineLvl w:val="0"/>
    </w:pPr>
    <w:rPr>
      <w:rFonts w:ascii="黑体" w:hAnsi="黑体" w:eastAsia="黑体"/>
    </w:rPr>
  </w:style>
  <w:style w:type="character" w:customStyle="1" w:styleId="263">
    <w:name w:val="Heading 1 Char"/>
    <w:basedOn w:val="232"/>
    <w:link w:val="3"/>
    <w:qFormat/>
    <w:uiPriority w:val="9"/>
    <w:rPr>
      <w:rFonts w:ascii="黑体" w:hAnsi="黑体" w:eastAsia="黑体"/>
      <w:bCs/>
      <w:kern w:val="0"/>
      <w:szCs w:val="44"/>
    </w:rPr>
  </w:style>
  <w:style w:type="character" w:customStyle="1" w:styleId="264">
    <w:name w:val="Heading 2 Char"/>
    <w:basedOn w:val="232"/>
    <w:link w:val="4"/>
    <w:semiHidden/>
    <w:qFormat/>
    <w:uiPriority w:val="9"/>
    <w:rPr>
      <w:rFonts w:ascii="楷体" w:hAnsi="楷体" w:eastAsia="楷体" w:cstheme="majorBidi"/>
      <w:bCs/>
      <w:kern w:val="0"/>
    </w:rPr>
  </w:style>
  <w:style w:type="character" w:customStyle="1" w:styleId="265">
    <w:name w:val="Heading 3 Char"/>
    <w:basedOn w:val="232"/>
    <w:link w:val="5"/>
    <w:qFormat/>
    <w:uiPriority w:val="9"/>
    <w:rPr>
      <w:bCs/>
      <w:kern w:val="0"/>
    </w:rPr>
  </w:style>
  <w:style w:type="character" w:customStyle="1" w:styleId="266">
    <w:name w:val="Heading 4 Char"/>
    <w:basedOn w:val="232"/>
    <w:link w:val="6"/>
    <w:semiHidden/>
    <w:qFormat/>
    <w:uiPriority w:val="9"/>
    <w:rPr>
      <w:rFonts w:cstheme="majorBidi"/>
      <w:bCs/>
      <w:kern w:val="0"/>
      <w:szCs w:val="28"/>
    </w:rPr>
  </w:style>
  <w:style w:type="character" w:customStyle="1" w:styleId="267">
    <w:name w:val="Title Char"/>
    <w:basedOn w:val="232"/>
    <w:link w:val="84"/>
    <w:qFormat/>
    <w:uiPriority w:val="10"/>
    <w:rPr>
      <w:rFonts w:ascii="方正小标宋简体" w:eastAsia="方正小标宋简体" w:cstheme="majorBidi"/>
      <w:bCs/>
      <w:kern w:val="0"/>
      <w:sz w:val="44"/>
    </w:rPr>
  </w:style>
  <w:style w:type="paragraph" w:customStyle="1" w:styleId="268">
    <w:name w:val="附件说明-单一附件"/>
    <w:basedOn w:val="1"/>
    <w:next w:val="251"/>
    <w:link w:val="269"/>
    <w:qFormat/>
    <w:uiPriority w:val="7"/>
    <w:pPr>
      <w:spacing w:before="579" w:beforeLines="100"/>
      <w:ind w:left="1580" w:leftChars="200" w:hanging="948" w:hangingChars="300"/>
    </w:pPr>
  </w:style>
  <w:style w:type="character" w:customStyle="1" w:styleId="269">
    <w:name w:val="附件说明-单一附件 字符"/>
    <w:basedOn w:val="232"/>
    <w:link w:val="268"/>
    <w:qFormat/>
    <w:uiPriority w:val="0"/>
    <w:rPr>
      <w:kern w:val="0"/>
    </w:rPr>
  </w:style>
  <w:style w:type="paragraph" w:customStyle="1" w:styleId="270">
    <w:name w:val="有公章-署名单位"/>
    <w:basedOn w:val="1"/>
    <w:next w:val="253"/>
    <w:link w:val="271"/>
    <w:qFormat/>
    <w:uiPriority w:val="10"/>
    <w:pPr>
      <w:spacing w:before="1737" w:beforeLines="300"/>
      <w:ind w:firstLine="0" w:firstLineChars="0"/>
      <w:jc w:val="right"/>
      <w:outlineLvl w:val="0"/>
    </w:pPr>
  </w:style>
  <w:style w:type="character" w:customStyle="1" w:styleId="271">
    <w:name w:val="有公章-署名单位 字符"/>
    <w:basedOn w:val="232"/>
    <w:link w:val="270"/>
    <w:qFormat/>
    <w:uiPriority w:val="0"/>
    <w:rPr>
      <w:kern w:val="0"/>
    </w:rPr>
  </w:style>
  <w:style w:type="paragraph" w:customStyle="1" w:styleId="272">
    <w:name w:val="正文-无缩进"/>
    <w:basedOn w:val="1"/>
    <w:link w:val="273"/>
    <w:qFormat/>
    <w:uiPriority w:val="14"/>
    <w:pPr>
      <w:ind w:firstLine="0" w:firstLineChars="0"/>
    </w:pPr>
  </w:style>
  <w:style w:type="character" w:customStyle="1" w:styleId="273">
    <w:name w:val="正文-无缩进 字符"/>
    <w:basedOn w:val="232"/>
    <w:link w:val="272"/>
    <w:qFormat/>
    <w:uiPriority w:val="0"/>
    <w:rPr>
      <w:kern w:val="0"/>
    </w:rPr>
  </w:style>
  <w:style w:type="paragraph" w:customStyle="1" w:styleId="274">
    <w:name w:val="v20230323-样式版本"/>
    <w:basedOn w:val="1"/>
    <w:next w:val="1"/>
    <w:link w:val="275"/>
    <w:qFormat/>
    <w:uiPriority w:val="18"/>
    <w:pPr>
      <w:ind w:firstLine="640"/>
    </w:pPr>
    <w:rPr>
      <w:rFonts w:ascii="Times New Roman" w:hAnsi="Times New Roman" w:cs="Times New Roman"/>
    </w:rPr>
  </w:style>
  <w:style w:type="character" w:customStyle="1" w:styleId="275">
    <w:name w:val="v20230323-样式版本 字符"/>
    <w:basedOn w:val="232"/>
    <w:link w:val="274"/>
    <w:qFormat/>
    <w:uiPriority w:val="0"/>
    <w:rPr>
      <w:rFonts w:ascii="Times New Roman" w:hAnsi="Times New Roman" w:cs="Times New Roman"/>
      <w:kern w:val="0"/>
    </w:rPr>
  </w:style>
  <w:style w:type="character" w:customStyle="1" w:styleId="276">
    <w:name w:val="Mention1"/>
    <w:basedOn w:val="232"/>
    <w:semiHidden/>
    <w:qFormat/>
    <w:uiPriority w:val="39"/>
    <w:rPr>
      <w:color w:val="2B579A"/>
      <w:shd w:val="clear" w:color="auto" w:fill="E1DFDD"/>
    </w:rPr>
  </w:style>
  <w:style w:type="character" w:customStyle="1" w:styleId="277">
    <w:name w:val="HTML Address Char"/>
    <w:basedOn w:val="232"/>
    <w:link w:val="41"/>
    <w:semiHidden/>
    <w:qFormat/>
    <w:uiPriority w:val="99"/>
    <w:rPr>
      <w:i/>
      <w:iCs/>
      <w:kern w:val="0"/>
    </w:rPr>
  </w:style>
  <w:style w:type="character" w:customStyle="1" w:styleId="278">
    <w:name w:val="HTML Preformatted Char"/>
    <w:basedOn w:val="232"/>
    <w:link w:val="80"/>
    <w:semiHidden/>
    <w:qFormat/>
    <w:uiPriority w:val="99"/>
    <w:rPr>
      <w:rFonts w:ascii="Courier New" w:hAnsi="Courier New" w:cs="Courier New"/>
      <w:kern w:val="0"/>
      <w:sz w:val="20"/>
      <w:szCs w:val="20"/>
    </w:rPr>
  </w:style>
  <w:style w:type="paragraph" w:customStyle="1" w:styleId="279">
    <w:name w:val="TOC Heading1"/>
    <w:basedOn w:val="3"/>
    <w:next w:val="1"/>
    <w:semiHidden/>
    <w:qFormat/>
    <w:uiPriority w:val="39"/>
    <w:pPr>
      <w:numPr>
        <w:ilvl w:val="0"/>
        <w:numId w:val="0"/>
      </w:numPr>
      <w:spacing w:before="340" w:after="330" w:line="578" w:lineRule="auto"/>
      <w:ind w:firstLine="632" w:firstLineChars="200"/>
      <w:outlineLvl w:val="9"/>
    </w:pPr>
    <w:rPr>
      <w:rFonts w:ascii="仿宋" w:hAnsi="仿宋" w:eastAsia="仿宋"/>
      <w:b/>
      <w:kern w:val="44"/>
      <w:sz w:val="44"/>
    </w:rPr>
  </w:style>
  <w:style w:type="character" w:customStyle="1" w:styleId="280">
    <w:name w:val="Heading 6 Char"/>
    <w:basedOn w:val="232"/>
    <w:link w:val="8"/>
    <w:semiHidden/>
    <w:qFormat/>
    <w:uiPriority w:val="9"/>
    <w:rPr>
      <w:rFonts w:asciiTheme="majorHAnsi" w:hAnsiTheme="majorHAnsi" w:eastAsiaTheme="majorEastAsia" w:cstheme="majorBidi"/>
      <w:b/>
      <w:bCs/>
      <w:kern w:val="0"/>
      <w:sz w:val="24"/>
      <w:szCs w:val="24"/>
    </w:rPr>
  </w:style>
  <w:style w:type="character" w:customStyle="1" w:styleId="281">
    <w:name w:val="Heading 7 Char"/>
    <w:basedOn w:val="232"/>
    <w:link w:val="9"/>
    <w:semiHidden/>
    <w:qFormat/>
    <w:uiPriority w:val="9"/>
    <w:rPr>
      <w:b/>
      <w:bCs/>
      <w:kern w:val="0"/>
      <w:sz w:val="24"/>
      <w:szCs w:val="24"/>
    </w:rPr>
  </w:style>
  <w:style w:type="character" w:customStyle="1" w:styleId="282">
    <w:name w:val="Heading 8 Char"/>
    <w:basedOn w:val="232"/>
    <w:link w:val="10"/>
    <w:semiHidden/>
    <w:qFormat/>
    <w:uiPriority w:val="9"/>
    <w:rPr>
      <w:rFonts w:asciiTheme="majorHAnsi" w:hAnsiTheme="majorHAnsi" w:eastAsiaTheme="majorEastAsia" w:cstheme="majorBidi"/>
      <w:kern w:val="0"/>
      <w:sz w:val="24"/>
      <w:szCs w:val="24"/>
    </w:rPr>
  </w:style>
  <w:style w:type="character" w:customStyle="1" w:styleId="283">
    <w:name w:val="Heading 9 Char"/>
    <w:basedOn w:val="232"/>
    <w:link w:val="11"/>
    <w:semiHidden/>
    <w:qFormat/>
    <w:uiPriority w:val="9"/>
    <w:rPr>
      <w:rFonts w:asciiTheme="majorHAnsi" w:hAnsiTheme="majorHAnsi" w:eastAsiaTheme="majorEastAsia" w:cstheme="majorBidi"/>
      <w:kern w:val="0"/>
      <w:sz w:val="21"/>
      <w:szCs w:val="21"/>
    </w:rPr>
  </w:style>
  <w:style w:type="character" w:customStyle="1" w:styleId="284">
    <w:name w:val="Subtle Reference1"/>
    <w:basedOn w:val="232"/>
    <w:semiHidden/>
    <w:qFormat/>
    <w:uiPriority w:val="39"/>
    <w:rPr>
      <w:smallCaps/>
      <w:color w:val="595959" w:themeColor="text1" w:themeTint="A6"/>
      <w14:textFill>
        <w14:solidFill>
          <w14:schemeClr w14:val="tx1">
            <w14:lumMod w14:val="65000"/>
            <w14:lumOff w14:val="35000"/>
          </w14:schemeClr>
        </w14:solidFill>
      </w14:textFill>
    </w:rPr>
  </w:style>
  <w:style w:type="character" w:customStyle="1" w:styleId="285">
    <w:name w:val="Subtle Emphasis1"/>
    <w:basedOn w:val="232"/>
    <w:semiHidden/>
    <w:qFormat/>
    <w:uiPriority w:val="39"/>
    <w:rPr>
      <w:i/>
      <w:iCs/>
      <w:color w:val="404040" w:themeColor="text1" w:themeTint="BF"/>
      <w14:textFill>
        <w14:solidFill>
          <w14:schemeClr w14:val="tx1">
            <w14:lumMod w14:val="75000"/>
            <w14:lumOff w14:val="25000"/>
          </w14:schemeClr>
        </w14:solidFill>
      </w14:textFill>
    </w:rPr>
  </w:style>
  <w:style w:type="character" w:customStyle="1" w:styleId="286">
    <w:name w:val="Salutation Char"/>
    <w:basedOn w:val="232"/>
    <w:link w:val="30"/>
    <w:semiHidden/>
    <w:qFormat/>
    <w:uiPriority w:val="99"/>
    <w:rPr>
      <w:kern w:val="0"/>
    </w:rPr>
  </w:style>
  <w:style w:type="character" w:customStyle="1" w:styleId="287">
    <w:name w:val="Plain Text Char"/>
    <w:basedOn w:val="232"/>
    <w:link w:val="45"/>
    <w:semiHidden/>
    <w:qFormat/>
    <w:uiPriority w:val="99"/>
    <w:rPr>
      <w:rFonts w:hAnsi="Courier New" w:cs="Courier New" w:asciiTheme="minorEastAsia" w:eastAsiaTheme="minorEastAsia"/>
      <w:kern w:val="0"/>
    </w:rPr>
  </w:style>
  <w:style w:type="character" w:customStyle="1" w:styleId="288">
    <w:name w:val="E-mail Signature Char"/>
    <w:basedOn w:val="232"/>
    <w:link w:val="19"/>
    <w:semiHidden/>
    <w:qFormat/>
    <w:uiPriority w:val="99"/>
    <w:rPr>
      <w:kern w:val="0"/>
    </w:rPr>
  </w:style>
  <w:style w:type="character" w:customStyle="1" w:styleId="289">
    <w:name w:val="Subtitle Char"/>
    <w:basedOn w:val="232"/>
    <w:link w:val="64"/>
    <w:qFormat/>
    <w:uiPriority w:val="11"/>
    <w:rPr>
      <w:rFonts w:asciiTheme="minorHAnsi" w:hAnsiTheme="minorHAnsi" w:eastAsiaTheme="minorEastAsia"/>
      <w:b/>
      <w:bCs/>
      <w:kern w:val="28"/>
    </w:rPr>
  </w:style>
  <w:style w:type="character" w:customStyle="1" w:styleId="290">
    <w:name w:val="Macro Text Char"/>
    <w:basedOn w:val="232"/>
    <w:link w:val="2"/>
    <w:semiHidden/>
    <w:qFormat/>
    <w:uiPriority w:val="99"/>
    <w:rPr>
      <w:rFonts w:ascii="Courier New" w:hAnsi="Courier New" w:eastAsia="宋体" w:cs="Courier New"/>
      <w:kern w:val="0"/>
      <w:sz w:val="24"/>
      <w:szCs w:val="24"/>
    </w:rPr>
  </w:style>
  <w:style w:type="character" w:customStyle="1" w:styleId="291">
    <w:name w:val="Footnote Text Char"/>
    <w:basedOn w:val="232"/>
    <w:link w:val="67"/>
    <w:semiHidden/>
    <w:qFormat/>
    <w:uiPriority w:val="99"/>
    <w:rPr>
      <w:kern w:val="0"/>
      <w:sz w:val="18"/>
      <w:szCs w:val="18"/>
    </w:rPr>
  </w:style>
  <w:style w:type="character" w:customStyle="1" w:styleId="292">
    <w:name w:val="Closing Char"/>
    <w:basedOn w:val="232"/>
    <w:link w:val="32"/>
    <w:semiHidden/>
    <w:qFormat/>
    <w:uiPriority w:val="99"/>
    <w:rPr>
      <w:kern w:val="0"/>
    </w:rPr>
  </w:style>
  <w:style w:type="character" w:customStyle="1" w:styleId="293">
    <w:name w:val="Hashtag1"/>
    <w:basedOn w:val="232"/>
    <w:semiHidden/>
    <w:qFormat/>
    <w:uiPriority w:val="39"/>
    <w:rPr>
      <w:color w:val="2B579A"/>
      <w:shd w:val="clear" w:color="auto" w:fill="E1DFDD"/>
    </w:rPr>
  </w:style>
  <w:style w:type="paragraph" w:customStyle="1" w:styleId="294">
    <w:name w:val="List Paragraph"/>
    <w:basedOn w:val="1"/>
    <w:semiHidden/>
    <w:qFormat/>
    <w:uiPriority w:val="39"/>
    <w:pPr>
      <w:ind w:firstLine="420"/>
    </w:pPr>
  </w:style>
  <w:style w:type="character" w:customStyle="1" w:styleId="295">
    <w:name w:val="Intense Reference1"/>
    <w:basedOn w:val="232"/>
    <w:semiHidden/>
    <w:qFormat/>
    <w:uiPriority w:val="39"/>
    <w:rPr>
      <w:b/>
      <w:bCs/>
      <w:smallCaps/>
      <w:color w:val="5B9BD5" w:themeColor="accent1"/>
      <w:spacing w:val="5"/>
      <w14:textFill>
        <w14:solidFill>
          <w14:schemeClr w14:val="accent1"/>
        </w14:solidFill>
      </w14:textFill>
    </w:rPr>
  </w:style>
  <w:style w:type="character" w:customStyle="1" w:styleId="296">
    <w:name w:val="Intense Emphasis1"/>
    <w:basedOn w:val="232"/>
    <w:semiHidden/>
    <w:qFormat/>
    <w:uiPriority w:val="39"/>
    <w:rPr>
      <w:i/>
      <w:iCs/>
      <w:color w:val="5B9BD5" w:themeColor="accent1"/>
      <w14:textFill>
        <w14:solidFill>
          <w14:schemeClr w14:val="accent1"/>
        </w14:solidFill>
      </w14:textFill>
    </w:rPr>
  </w:style>
  <w:style w:type="paragraph" w:customStyle="1" w:styleId="297">
    <w:name w:val="Intense Quote"/>
    <w:basedOn w:val="1"/>
    <w:next w:val="1"/>
    <w:link w:val="298"/>
    <w:semiHidden/>
    <w:qFormat/>
    <w:uiPriority w:val="39"/>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298">
    <w:name w:val="Intense Quote Char"/>
    <w:basedOn w:val="232"/>
    <w:link w:val="297"/>
    <w:qFormat/>
    <w:uiPriority w:val="30"/>
    <w:rPr>
      <w:i/>
      <w:iCs/>
      <w:color w:val="5B9BD5" w:themeColor="accent1"/>
      <w:kern w:val="0"/>
      <w14:textFill>
        <w14:solidFill>
          <w14:schemeClr w14:val="accent1"/>
        </w14:solidFill>
      </w14:textFill>
    </w:rPr>
  </w:style>
  <w:style w:type="character" w:customStyle="1" w:styleId="299">
    <w:name w:val="Balloon Text Char"/>
    <w:basedOn w:val="232"/>
    <w:link w:val="54"/>
    <w:semiHidden/>
    <w:qFormat/>
    <w:uiPriority w:val="99"/>
    <w:rPr>
      <w:kern w:val="0"/>
      <w:sz w:val="18"/>
      <w:szCs w:val="18"/>
    </w:rPr>
  </w:style>
  <w:style w:type="character" w:customStyle="1" w:styleId="300">
    <w:name w:val="Comment Text Char"/>
    <w:basedOn w:val="232"/>
    <w:link w:val="28"/>
    <w:semiHidden/>
    <w:qFormat/>
    <w:uiPriority w:val="99"/>
    <w:rPr>
      <w:kern w:val="0"/>
    </w:rPr>
  </w:style>
  <w:style w:type="character" w:customStyle="1" w:styleId="301">
    <w:name w:val="Comment Subject Char"/>
    <w:basedOn w:val="300"/>
    <w:link w:val="86"/>
    <w:semiHidden/>
    <w:qFormat/>
    <w:uiPriority w:val="99"/>
    <w:rPr>
      <w:b/>
      <w:bCs/>
      <w:kern w:val="0"/>
    </w:rPr>
  </w:style>
  <w:style w:type="character" w:customStyle="1" w:styleId="302">
    <w:name w:val="Signature Char"/>
    <w:basedOn w:val="232"/>
    <w:link w:val="58"/>
    <w:semiHidden/>
    <w:qFormat/>
    <w:uiPriority w:val="99"/>
    <w:rPr>
      <w:kern w:val="0"/>
    </w:rPr>
  </w:style>
  <w:style w:type="table" w:customStyle="1" w:styleId="303">
    <w:name w:val="List Table 1 Light1"/>
    <w:basedOn w:val="89"/>
    <w:semiHidden/>
    <w:qFormat/>
    <w:uiPriority w:val="39"/>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4">
    <w:name w:val="List Table 1 Light - Accent 11"/>
    <w:basedOn w:val="89"/>
    <w:semiHidden/>
    <w:qFormat/>
    <w:uiPriority w:val="39"/>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05">
    <w:name w:val="List Table 1 Light - Accent 21"/>
    <w:basedOn w:val="89"/>
    <w:semiHidden/>
    <w:qFormat/>
    <w:uiPriority w:val="39"/>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06">
    <w:name w:val="List Table 1 Light - Accent 31"/>
    <w:basedOn w:val="89"/>
    <w:semiHidden/>
    <w:qFormat/>
    <w:uiPriority w:val="39"/>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07">
    <w:name w:val="List Table 1 Light - Accent 41"/>
    <w:basedOn w:val="89"/>
    <w:semiHidden/>
    <w:qFormat/>
    <w:uiPriority w:val="39"/>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08">
    <w:name w:val="List Table 1 Light - Accent 51"/>
    <w:basedOn w:val="89"/>
    <w:semiHidden/>
    <w:qFormat/>
    <w:uiPriority w:val="39"/>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09">
    <w:name w:val="List Table 1 Light - Accent 61"/>
    <w:basedOn w:val="89"/>
    <w:semiHidden/>
    <w:qFormat/>
    <w:uiPriority w:val="39"/>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10">
    <w:name w:val="List Table 21"/>
    <w:basedOn w:val="89"/>
    <w:semiHidden/>
    <w:qFormat/>
    <w:uiPriority w:val="39"/>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11">
    <w:name w:val="List Table 2 - Accent 11"/>
    <w:basedOn w:val="89"/>
    <w:semiHidden/>
    <w:qFormat/>
    <w:uiPriority w:val="39"/>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12">
    <w:name w:val="List Table 2 - Accent 21"/>
    <w:basedOn w:val="89"/>
    <w:semiHidden/>
    <w:qFormat/>
    <w:uiPriority w:val="39"/>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13">
    <w:name w:val="List Table 2 - Accent 31"/>
    <w:basedOn w:val="89"/>
    <w:semiHidden/>
    <w:qFormat/>
    <w:uiPriority w:val="39"/>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14">
    <w:name w:val="List Table 2 - Accent 41"/>
    <w:basedOn w:val="89"/>
    <w:semiHidden/>
    <w:qFormat/>
    <w:uiPriority w:val="39"/>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15">
    <w:name w:val="List Table 2 - Accent 51"/>
    <w:basedOn w:val="89"/>
    <w:semiHidden/>
    <w:qFormat/>
    <w:uiPriority w:val="39"/>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16">
    <w:name w:val="List Table 2 - Accent 61"/>
    <w:basedOn w:val="89"/>
    <w:semiHidden/>
    <w:qFormat/>
    <w:uiPriority w:val="39"/>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17">
    <w:name w:val="List Table 31"/>
    <w:basedOn w:val="89"/>
    <w:semiHidden/>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18">
    <w:name w:val="List Table 3 - Accent 11"/>
    <w:basedOn w:val="89"/>
    <w:semiHidden/>
    <w:qFormat/>
    <w:uiPriority w:val="39"/>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19">
    <w:name w:val="List Table 3 - Accent 21"/>
    <w:basedOn w:val="89"/>
    <w:semiHidden/>
    <w:qFormat/>
    <w:uiPriority w:val="39"/>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20">
    <w:name w:val="List Table 3 - Accent 31"/>
    <w:basedOn w:val="89"/>
    <w:semiHidden/>
    <w:qFormat/>
    <w:uiPriority w:val="39"/>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21">
    <w:name w:val="List Table 3 - Accent 41"/>
    <w:basedOn w:val="89"/>
    <w:semiHidden/>
    <w:qFormat/>
    <w:uiPriority w:val="39"/>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22">
    <w:name w:val="List Table 3 - Accent 51"/>
    <w:basedOn w:val="89"/>
    <w:semiHidden/>
    <w:qFormat/>
    <w:uiPriority w:val="39"/>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23">
    <w:name w:val="List Table 3 - Accent 61"/>
    <w:basedOn w:val="89"/>
    <w:semiHidden/>
    <w:qFormat/>
    <w:uiPriority w:val="39"/>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24">
    <w:name w:val="List Table 41"/>
    <w:basedOn w:val="89"/>
    <w:semiHidden/>
    <w:qFormat/>
    <w:uiPriority w:val="3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25">
    <w:name w:val="List Table 4 - Accent 11"/>
    <w:basedOn w:val="89"/>
    <w:semiHidden/>
    <w:qFormat/>
    <w:uiPriority w:val="3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26">
    <w:name w:val="List Table 4 - Accent 21"/>
    <w:basedOn w:val="89"/>
    <w:semiHidden/>
    <w:qFormat/>
    <w:uiPriority w:val="3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27">
    <w:name w:val="List Table 4 - Accent 31"/>
    <w:basedOn w:val="89"/>
    <w:semiHidden/>
    <w:qFormat/>
    <w:uiPriority w:val="3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28">
    <w:name w:val="List Table 4 - Accent 41"/>
    <w:basedOn w:val="89"/>
    <w:semiHidden/>
    <w:qFormat/>
    <w:uiPriority w:val="3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29">
    <w:name w:val="List Table 4 - Accent 51"/>
    <w:basedOn w:val="89"/>
    <w:semiHidden/>
    <w:qFormat/>
    <w:uiPriority w:val="3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30">
    <w:name w:val="List Table 4 - Accent 61"/>
    <w:basedOn w:val="89"/>
    <w:semiHidden/>
    <w:qFormat/>
    <w:uiPriority w:val="3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31">
    <w:name w:val="List Table 5 Dark1"/>
    <w:basedOn w:val="89"/>
    <w:semiHidden/>
    <w:qFormat/>
    <w:uiPriority w:val="39"/>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32">
    <w:name w:val="List Table 5 Dark - Accent 11"/>
    <w:basedOn w:val="89"/>
    <w:semiHidden/>
    <w:qFormat/>
    <w:uiPriority w:val="39"/>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33">
    <w:name w:val="List Table 5 Dark - Accent 21"/>
    <w:basedOn w:val="89"/>
    <w:semiHidden/>
    <w:qFormat/>
    <w:uiPriority w:val="39"/>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34">
    <w:name w:val="List Table 5 Dark - Accent 31"/>
    <w:basedOn w:val="89"/>
    <w:semiHidden/>
    <w:qFormat/>
    <w:uiPriority w:val="39"/>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35">
    <w:name w:val="List Table 5 Dark - Accent 41"/>
    <w:basedOn w:val="89"/>
    <w:semiHidden/>
    <w:qFormat/>
    <w:uiPriority w:val="39"/>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36">
    <w:name w:val="List Table 5 Dark - Accent 51"/>
    <w:basedOn w:val="89"/>
    <w:semiHidden/>
    <w:qFormat/>
    <w:uiPriority w:val="39"/>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37">
    <w:name w:val="List Table 5 Dark - Accent 61"/>
    <w:basedOn w:val="89"/>
    <w:semiHidden/>
    <w:qFormat/>
    <w:uiPriority w:val="39"/>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38">
    <w:name w:val="List Table 6 Colorful1"/>
    <w:basedOn w:val="89"/>
    <w:semiHidden/>
    <w:qFormat/>
    <w:uiPriority w:val="39"/>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39">
    <w:name w:val="List Table 6 Colorful - Accent 11"/>
    <w:basedOn w:val="89"/>
    <w:semiHidden/>
    <w:qFormat/>
    <w:uiPriority w:val="39"/>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40">
    <w:name w:val="List Table 6 Colorful - Accent 21"/>
    <w:basedOn w:val="89"/>
    <w:semiHidden/>
    <w:qFormat/>
    <w:uiPriority w:val="39"/>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41">
    <w:name w:val="List Table 6 Colorful - Accent 31"/>
    <w:basedOn w:val="89"/>
    <w:semiHidden/>
    <w:qFormat/>
    <w:uiPriority w:val="39"/>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42">
    <w:name w:val="List Table 6 Colorful - Accent 41"/>
    <w:basedOn w:val="89"/>
    <w:semiHidden/>
    <w:qFormat/>
    <w:uiPriority w:val="39"/>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43">
    <w:name w:val="List Table 6 Colorful - Accent 51"/>
    <w:basedOn w:val="89"/>
    <w:semiHidden/>
    <w:qFormat/>
    <w:uiPriority w:val="39"/>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44">
    <w:name w:val="List Table 6 Colorful - Accent 61"/>
    <w:basedOn w:val="89"/>
    <w:semiHidden/>
    <w:qFormat/>
    <w:uiPriority w:val="39"/>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45">
    <w:name w:val="List Table 7 Colorful1"/>
    <w:basedOn w:val="89"/>
    <w:semiHidden/>
    <w:qFormat/>
    <w:uiPriority w:val="39"/>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46">
    <w:name w:val="List Table 7 Colorful - Accent 11"/>
    <w:basedOn w:val="89"/>
    <w:semiHidden/>
    <w:qFormat/>
    <w:uiPriority w:val="39"/>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47">
    <w:name w:val="List Table 7 Colorful - Accent 21"/>
    <w:basedOn w:val="89"/>
    <w:semiHidden/>
    <w:qFormat/>
    <w:uiPriority w:val="39"/>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48">
    <w:name w:val="List Table 7 Colorful - Accent 31"/>
    <w:basedOn w:val="89"/>
    <w:semiHidden/>
    <w:qFormat/>
    <w:uiPriority w:val="39"/>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49">
    <w:name w:val="List Table 7 Colorful - Accent 41"/>
    <w:basedOn w:val="89"/>
    <w:semiHidden/>
    <w:qFormat/>
    <w:uiPriority w:val="39"/>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50">
    <w:name w:val="List Table 7 Colorful - Accent 51"/>
    <w:basedOn w:val="89"/>
    <w:semiHidden/>
    <w:qFormat/>
    <w:uiPriority w:val="39"/>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51">
    <w:name w:val="List Table 7 Colorful - Accent 61"/>
    <w:basedOn w:val="89"/>
    <w:semiHidden/>
    <w:qFormat/>
    <w:uiPriority w:val="39"/>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352">
    <w:name w:val="Date Char"/>
    <w:basedOn w:val="232"/>
    <w:link w:val="50"/>
    <w:semiHidden/>
    <w:qFormat/>
    <w:uiPriority w:val="99"/>
    <w:rPr>
      <w:kern w:val="0"/>
    </w:rPr>
  </w:style>
  <w:style w:type="character" w:customStyle="1" w:styleId="353">
    <w:name w:val="Book Title1"/>
    <w:basedOn w:val="232"/>
    <w:semiHidden/>
    <w:qFormat/>
    <w:uiPriority w:val="39"/>
    <w:rPr>
      <w:b/>
      <w:bCs/>
      <w:i/>
      <w:iCs/>
      <w:spacing w:val="5"/>
    </w:rPr>
  </w:style>
  <w:style w:type="paragraph" w:customStyle="1" w:styleId="354">
    <w:name w:val="Bibliography1"/>
    <w:basedOn w:val="1"/>
    <w:next w:val="1"/>
    <w:semiHidden/>
    <w:qFormat/>
    <w:uiPriority w:val="39"/>
  </w:style>
  <w:style w:type="table" w:customStyle="1" w:styleId="355">
    <w:name w:val="Grid Table 1 Light1"/>
    <w:basedOn w:val="89"/>
    <w:semiHidden/>
    <w:qFormat/>
    <w:uiPriority w:val="39"/>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56">
    <w:name w:val="Grid Table 1 Light - Accent 11"/>
    <w:basedOn w:val="89"/>
    <w:semiHidden/>
    <w:qFormat/>
    <w:uiPriority w:val="39"/>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357">
    <w:name w:val="Grid Table 1 Light - Accent 21"/>
    <w:basedOn w:val="89"/>
    <w:semiHidden/>
    <w:qFormat/>
    <w:uiPriority w:val="39"/>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358">
    <w:name w:val="Grid Table 1 Light - Accent 31"/>
    <w:basedOn w:val="89"/>
    <w:semiHidden/>
    <w:qFormat/>
    <w:uiPriority w:val="39"/>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359">
    <w:name w:val="Grid Table 1 Light - Accent 41"/>
    <w:basedOn w:val="89"/>
    <w:semiHidden/>
    <w:qFormat/>
    <w:uiPriority w:val="39"/>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360">
    <w:name w:val="Grid Table 1 Light - Accent 51"/>
    <w:basedOn w:val="89"/>
    <w:semiHidden/>
    <w:qFormat/>
    <w:uiPriority w:val="39"/>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361">
    <w:name w:val="Grid Table 1 Light - Accent 61"/>
    <w:basedOn w:val="89"/>
    <w:semiHidden/>
    <w:qFormat/>
    <w:uiPriority w:val="39"/>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362">
    <w:name w:val="Grid Table 21"/>
    <w:basedOn w:val="89"/>
    <w:semiHidden/>
    <w:qFormat/>
    <w:uiPriority w:val="39"/>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63">
    <w:name w:val="Grid Table 2 - Accent 11"/>
    <w:basedOn w:val="89"/>
    <w:semiHidden/>
    <w:qFormat/>
    <w:uiPriority w:val="39"/>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64">
    <w:name w:val="Grid Table 2 - Accent 21"/>
    <w:basedOn w:val="89"/>
    <w:semiHidden/>
    <w:qFormat/>
    <w:uiPriority w:val="39"/>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65">
    <w:name w:val="Grid Table 2 - Accent 31"/>
    <w:basedOn w:val="89"/>
    <w:semiHidden/>
    <w:qFormat/>
    <w:uiPriority w:val="39"/>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66">
    <w:name w:val="Grid Table 2 - Accent 41"/>
    <w:basedOn w:val="89"/>
    <w:semiHidden/>
    <w:qFormat/>
    <w:uiPriority w:val="39"/>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67">
    <w:name w:val="Grid Table 2 - Accent 51"/>
    <w:basedOn w:val="89"/>
    <w:semiHidden/>
    <w:qFormat/>
    <w:uiPriority w:val="39"/>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68">
    <w:name w:val="Grid Table 2 - Accent 61"/>
    <w:basedOn w:val="89"/>
    <w:semiHidden/>
    <w:qFormat/>
    <w:uiPriority w:val="39"/>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69">
    <w:name w:val="Grid Table 31"/>
    <w:basedOn w:val="89"/>
    <w:semiHidden/>
    <w:qFormat/>
    <w:uiPriority w:val="3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70">
    <w:name w:val="Grid Table 3 - Accent 11"/>
    <w:basedOn w:val="89"/>
    <w:semiHidden/>
    <w:qFormat/>
    <w:uiPriority w:val="3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371">
    <w:name w:val="Grid Table 3 - Accent 21"/>
    <w:basedOn w:val="89"/>
    <w:semiHidden/>
    <w:qFormat/>
    <w:uiPriority w:val="3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372">
    <w:name w:val="Grid Table 3 - Accent 31"/>
    <w:basedOn w:val="89"/>
    <w:semiHidden/>
    <w:qFormat/>
    <w:uiPriority w:val="3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373">
    <w:name w:val="Grid Table 3 - Accent 41"/>
    <w:basedOn w:val="89"/>
    <w:semiHidden/>
    <w:qFormat/>
    <w:uiPriority w:val="3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374">
    <w:name w:val="Grid Table 3 - Accent 51"/>
    <w:basedOn w:val="89"/>
    <w:semiHidden/>
    <w:qFormat/>
    <w:uiPriority w:val="3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375">
    <w:name w:val="Grid Table 3 - Accent 61"/>
    <w:basedOn w:val="89"/>
    <w:semiHidden/>
    <w:qFormat/>
    <w:uiPriority w:val="3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376">
    <w:name w:val="Grid Table 41"/>
    <w:basedOn w:val="89"/>
    <w:semiHidden/>
    <w:qFormat/>
    <w:uiPriority w:val="3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7">
    <w:name w:val="Grid Table 4 - Accent 11"/>
    <w:basedOn w:val="89"/>
    <w:semiHidden/>
    <w:qFormat/>
    <w:uiPriority w:val="3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8">
    <w:name w:val="Grid Table 4 - Accent 21"/>
    <w:basedOn w:val="89"/>
    <w:semiHidden/>
    <w:qFormat/>
    <w:uiPriority w:val="3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9">
    <w:name w:val="Grid Table 4 - Accent 31"/>
    <w:basedOn w:val="89"/>
    <w:semiHidden/>
    <w:qFormat/>
    <w:uiPriority w:val="3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0">
    <w:name w:val="Grid Table 4 - Accent 41"/>
    <w:basedOn w:val="89"/>
    <w:semiHidden/>
    <w:qFormat/>
    <w:uiPriority w:val="3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1">
    <w:name w:val="Grid Table 4 - Accent 51"/>
    <w:basedOn w:val="89"/>
    <w:semiHidden/>
    <w:qFormat/>
    <w:uiPriority w:val="3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2">
    <w:name w:val="Grid Table 4 - Accent 61"/>
    <w:basedOn w:val="89"/>
    <w:semiHidden/>
    <w:qFormat/>
    <w:uiPriority w:val="3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3">
    <w:name w:val="Grid Table 5 Dark1"/>
    <w:basedOn w:val="89"/>
    <w:semiHidden/>
    <w:qFormat/>
    <w:uiPriority w:val="39"/>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384">
    <w:name w:val="Grid Table 5 Dark - Accent 11"/>
    <w:basedOn w:val="89"/>
    <w:semiHidden/>
    <w:qFormat/>
    <w:uiPriority w:val="39"/>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385">
    <w:name w:val="Grid Table 5 Dark - Accent 21"/>
    <w:basedOn w:val="89"/>
    <w:semiHidden/>
    <w:qFormat/>
    <w:uiPriority w:val="39"/>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386">
    <w:name w:val="Grid Table 5 Dark - Accent 31"/>
    <w:basedOn w:val="89"/>
    <w:semiHidden/>
    <w:qFormat/>
    <w:uiPriority w:val="39"/>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387">
    <w:name w:val="Grid Table 5 Dark - Accent 41"/>
    <w:basedOn w:val="89"/>
    <w:semiHidden/>
    <w:qFormat/>
    <w:uiPriority w:val="39"/>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388">
    <w:name w:val="Grid Table 5 Dark - Accent 51"/>
    <w:basedOn w:val="89"/>
    <w:semiHidden/>
    <w:qFormat/>
    <w:uiPriority w:val="39"/>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389">
    <w:name w:val="Grid Table 5 Dark - Accent 61"/>
    <w:basedOn w:val="89"/>
    <w:semiHidden/>
    <w:qFormat/>
    <w:uiPriority w:val="39"/>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390">
    <w:name w:val="Grid Table 6 Colorful1"/>
    <w:basedOn w:val="89"/>
    <w:semiHidden/>
    <w:qFormat/>
    <w:uiPriority w:val="39"/>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1">
    <w:name w:val="Grid Table 6 Colorful - Accent 11"/>
    <w:basedOn w:val="89"/>
    <w:semiHidden/>
    <w:qFormat/>
    <w:uiPriority w:val="39"/>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2">
    <w:name w:val="Grid Table 6 Colorful - Accent 21"/>
    <w:basedOn w:val="89"/>
    <w:semiHidden/>
    <w:qFormat/>
    <w:uiPriority w:val="39"/>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3">
    <w:name w:val="Grid Table 6 Colorful - Accent 31"/>
    <w:basedOn w:val="89"/>
    <w:semiHidden/>
    <w:qFormat/>
    <w:uiPriority w:val="39"/>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4">
    <w:name w:val="Grid Table 6 Colorful - Accent 41"/>
    <w:basedOn w:val="89"/>
    <w:semiHidden/>
    <w:qFormat/>
    <w:uiPriority w:val="39"/>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5">
    <w:name w:val="Grid Table 6 Colorful - Accent 51"/>
    <w:basedOn w:val="89"/>
    <w:semiHidden/>
    <w:qFormat/>
    <w:uiPriority w:val="39"/>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6">
    <w:name w:val="Grid Table 6 Colorful - Accent 61"/>
    <w:basedOn w:val="89"/>
    <w:semiHidden/>
    <w:qFormat/>
    <w:uiPriority w:val="39"/>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7">
    <w:name w:val="Grid Table 7 Colorful1"/>
    <w:basedOn w:val="89"/>
    <w:semiHidden/>
    <w:qFormat/>
    <w:uiPriority w:val="39"/>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98">
    <w:name w:val="Grid Table 7 Colorful - Accent 11"/>
    <w:basedOn w:val="89"/>
    <w:semiHidden/>
    <w:qFormat/>
    <w:uiPriority w:val="39"/>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399">
    <w:name w:val="Grid Table 7 Colorful - Accent 21"/>
    <w:basedOn w:val="89"/>
    <w:semiHidden/>
    <w:qFormat/>
    <w:uiPriority w:val="39"/>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00">
    <w:name w:val="Grid Table 7 Colorful - Accent 31"/>
    <w:basedOn w:val="89"/>
    <w:semiHidden/>
    <w:qFormat/>
    <w:uiPriority w:val="39"/>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01">
    <w:name w:val="Grid Table 7 Colorful - Accent 41"/>
    <w:basedOn w:val="89"/>
    <w:semiHidden/>
    <w:qFormat/>
    <w:uiPriority w:val="39"/>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02">
    <w:name w:val="Grid Table 7 Colorful - Accent 51"/>
    <w:basedOn w:val="89"/>
    <w:semiHidden/>
    <w:qFormat/>
    <w:uiPriority w:val="39"/>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03">
    <w:name w:val="Grid Table 7 Colorful - Accent 61"/>
    <w:basedOn w:val="89"/>
    <w:semiHidden/>
    <w:qFormat/>
    <w:uiPriority w:val="39"/>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04">
    <w:name w:val="Table Grid Light1"/>
    <w:basedOn w:val="89"/>
    <w:semiHidden/>
    <w:qFormat/>
    <w:uiPriority w:val="3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05">
    <w:name w:val="Endnote Text Char"/>
    <w:basedOn w:val="232"/>
    <w:link w:val="52"/>
    <w:semiHidden/>
    <w:qFormat/>
    <w:uiPriority w:val="99"/>
    <w:rPr>
      <w:kern w:val="0"/>
    </w:rPr>
  </w:style>
  <w:style w:type="character" w:customStyle="1" w:styleId="406">
    <w:name w:val="Unresolved Mention1"/>
    <w:basedOn w:val="232"/>
    <w:semiHidden/>
    <w:qFormat/>
    <w:uiPriority w:val="39"/>
    <w:rPr>
      <w:color w:val="605E5C"/>
      <w:shd w:val="clear" w:color="auto" w:fill="E1DFDD"/>
    </w:rPr>
  </w:style>
  <w:style w:type="character" w:customStyle="1" w:styleId="407">
    <w:name w:val="Document Map Char"/>
    <w:basedOn w:val="232"/>
    <w:link w:val="26"/>
    <w:semiHidden/>
    <w:qFormat/>
    <w:uiPriority w:val="99"/>
    <w:rPr>
      <w:rFonts w:ascii="Microsoft YaHei UI" w:eastAsia="Microsoft YaHei UI"/>
      <w:kern w:val="0"/>
      <w:sz w:val="18"/>
      <w:szCs w:val="18"/>
    </w:rPr>
  </w:style>
  <w:style w:type="table" w:customStyle="1" w:styleId="408">
    <w:name w:val="Plain Table 11"/>
    <w:basedOn w:val="89"/>
    <w:semiHidden/>
    <w:qFormat/>
    <w:uiPriority w:val="3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09">
    <w:name w:val="Plain Table 21"/>
    <w:basedOn w:val="89"/>
    <w:semiHidden/>
    <w:qFormat/>
    <w:uiPriority w:val="39"/>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10">
    <w:name w:val="Plain Table 31"/>
    <w:basedOn w:val="89"/>
    <w:semiHidden/>
    <w:qFormat/>
    <w:uiPriority w:val="39"/>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11">
    <w:name w:val="Plain Table 41"/>
    <w:basedOn w:val="89"/>
    <w:semiHidden/>
    <w:qFormat/>
    <w:uiPriority w:val="3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12">
    <w:name w:val="Plain Table 51"/>
    <w:basedOn w:val="89"/>
    <w:semiHidden/>
    <w:qFormat/>
    <w:uiPriority w:val="39"/>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customStyle="1" w:styleId="413">
    <w:name w:val="No Spacing"/>
    <w:semiHidden/>
    <w:qFormat/>
    <w:uiPriority w:val="39"/>
    <w:pPr>
      <w:widowControl w:val="0"/>
      <w:ind w:firstLine="632" w:firstLineChars="200"/>
      <w:jc w:val="both"/>
    </w:pPr>
    <w:rPr>
      <w:rFonts w:ascii="仿宋" w:hAnsi="仿宋" w:eastAsia="仿宋" w:cstheme="minorBidi"/>
      <w:sz w:val="32"/>
      <w:szCs w:val="32"/>
      <w:lang w:val="en-US" w:eastAsia="zh-CN" w:bidi="ar-SA"/>
    </w:rPr>
  </w:style>
  <w:style w:type="character" w:customStyle="1" w:styleId="414">
    <w:name w:val="Message Header Char"/>
    <w:basedOn w:val="232"/>
    <w:link w:val="79"/>
    <w:semiHidden/>
    <w:qFormat/>
    <w:uiPriority w:val="99"/>
    <w:rPr>
      <w:rFonts w:asciiTheme="majorHAnsi" w:hAnsiTheme="majorHAnsi" w:eastAsiaTheme="majorEastAsia" w:cstheme="majorBidi"/>
      <w:kern w:val="0"/>
      <w:sz w:val="24"/>
      <w:szCs w:val="24"/>
      <w:shd w:val="pct20" w:color="auto" w:fill="auto"/>
    </w:rPr>
  </w:style>
  <w:style w:type="paragraph" w:customStyle="1" w:styleId="415">
    <w:name w:val="Quote"/>
    <w:basedOn w:val="1"/>
    <w:next w:val="1"/>
    <w:link w:val="416"/>
    <w:semiHidden/>
    <w:qFormat/>
    <w:uiPriority w:val="3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16">
    <w:name w:val="Quote Char"/>
    <w:basedOn w:val="232"/>
    <w:link w:val="415"/>
    <w:qFormat/>
    <w:uiPriority w:val="29"/>
    <w:rPr>
      <w:i/>
      <w:iCs/>
      <w:color w:val="404040" w:themeColor="text1" w:themeTint="BF"/>
      <w:kern w:val="0"/>
      <w14:textFill>
        <w14:solidFill>
          <w14:schemeClr w14:val="tx1">
            <w14:lumMod w14:val="75000"/>
            <w14:lumOff w14:val="25000"/>
          </w14:schemeClr>
        </w14:solidFill>
      </w14:textFill>
    </w:rPr>
  </w:style>
  <w:style w:type="character" w:customStyle="1" w:styleId="417">
    <w:name w:val="Placeholder Text"/>
    <w:basedOn w:val="232"/>
    <w:semiHidden/>
    <w:qFormat/>
    <w:uiPriority w:val="39"/>
    <w:rPr>
      <w:color w:val="808080"/>
    </w:rPr>
  </w:style>
  <w:style w:type="character" w:customStyle="1" w:styleId="418">
    <w:name w:val="Body Text Char"/>
    <w:basedOn w:val="232"/>
    <w:link w:val="34"/>
    <w:semiHidden/>
    <w:qFormat/>
    <w:uiPriority w:val="99"/>
    <w:rPr>
      <w:kern w:val="0"/>
    </w:rPr>
  </w:style>
  <w:style w:type="character" w:customStyle="1" w:styleId="419">
    <w:name w:val="Body Text 2 Char"/>
    <w:basedOn w:val="232"/>
    <w:link w:val="76"/>
    <w:semiHidden/>
    <w:qFormat/>
    <w:uiPriority w:val="99"/>
    <w:rPr>
      <w:kern w:val="0"/>
    </w:rPr>
  </w:style>
  <w:style w:type="character" w:customStyle="1" w:styleId="420">
    <w:name w:val="Body Text 3 Char"/>
    <w:basedOn w:val="232"/>
    <w:link w:val="31"/>
    <w:semiHidden/>
    <w:qFormat/>
    <w:uiPriority w:val="99"/>
    <w:rPr>
      <w:kern w:val="0"/>
      <w:sz w:val="16"/>
      <w:szCs w:val="16"/>
    </w:rPr>
  </w:style>
  <w:style w:type="character" w:customStyle="1" w:styleId="421">
    <w:name w:val="Body Text First Indent Char"/>
    <w:basedOn w:val="418"/>
    <w:link w:val="87"/>
    <w:semiHidden/>
    <w:qFormat/>
    <w:uiPriority w:val="99"/>
    <w:rPr>
      <w:kern w:val="0"/>
    </w:rPr>
  </w:style>
  <w:style w:type="character" w:customStyle="1" w:styleId="422">
    <w:name w:val="Body Text Indent Char"/>
    <w:basedOn w:val="232"/>
    <w:link w:val="35"/>
    <w:semiHidden/>
    <w:qFormat/>
    <w:uiPriority w:val="99"/>
    <w:rPr>
      <w:kern w:val="0"/>
    </w:rPr>
  </w:style>
  <w:style w:type="character" w:customStyle="1" w:styleId="423">
    <w:name w:val="Body Text First Indent 2 Char"/>
    <w:basedOn w:val="422"/>
    <w:link w:val="88"/>
    <w:semiHidden/>
    <w:qFormat/>
    <w:uiPriority w:val="99"/>
    <w:rPr>
      <w:kern w:val="0"/>
    </w:rPr>
  </w:style>
  <w:style w:type="character" w:customStyle="1" w:styleId="424">
    <w:name w:val="Body Text Indent 2 Char"/>
    <w:basedOn w:val="232"/>
    <w:link w:val="51"/>
    <w:semiHidden/>
    <w:qFormat/>
    <w:uiPriority w:val="99"/>
    <w:rPr>
      <w:kern w:val="0"/>
    </w:rPr>
  </w:style>
  <w:style w:type="character" w:customStyle="1" w:styleId="425">
    <w:name w:val="Body Text Indent 3 Char"/>
    <w:basedOn w:val="232"/>
    <w:link w:val="70"/>
    <w:semiHidden/>
    <w:qFormat/>
    <w:uiPriority w:val="99"/>
    <w:rPr>
      <w:kern w:val="0"/>
      <w:sz w:val="16"/>
      <w:szCs w:val="16"/>
    </w:rPr>
  </w:style>
  <w:style w:type="character" w:customStyle="1" w:styleId="426">
    <w:name w:val="Smart Hyperlink1"/>
    <w:basedOn w:val="232"/>
    <w:semiHidden/>
    <w:qFormat/>
    <w:uiPriority w:val="39"/>
    <w:rPr>
      <w:u w:val="dotted"/>
    </w:rPr>
  </w:style>
  <w:style w:type="character" w:customStyle="1" w:styleId="427">
    <w:name w:val="SmartLink1"/>
    <w:basedOn w:val="232"/>
    <w:semiHidden/>
    <w:qFormat/>
    <w:uiPriority w:val="39"/>
    <w:rPr>
      <w:color w:val="0000FF"/>
      <w:u w:val="single"/>
      <w:shd w:val="clear" w:color="auto" w:fill="F3F2F1"/>
    </w:rPr>
  </w:style>
  <w:style w:type="character" w:customStyle="1" w:styleId="428">
    <w:name w:val="Note Heading Char"/>
    <w:basedOn w:val="232"/>
    <w:link w:val="16"/>
    <w:semiHidden/>
    <w:qFormat/>
    <w:uiPriority w:val="99"/>
    <w:rPr>
      <w:kern w:val="0"/>
    </w:rPr>
  </w:style>
  <w:style w:type="paragraph" w:customStyle="1" w:styleId="429">
    <w:name w:val="p1"/>
    <w:basedOn w:val="1"/>
    <w:qFormat/>
    <w:uiPriority w:val="0"/>
    <w:pPr>
      <w:widowControl/>
      <w:spacing w:before="100" w:beforeAutospacing="1" w:after="100" w:afterAutospacing="1"/>
      <w:ind w:firstLine="0" w:firstLineChars="0"/>
      <w:jc w:val="left"/>
    </w:pPr>
    <w:rPr>
      <w:rFonts w:ascii="Times New Roman" w:hAnsi="Times New Roman" w:eastAsia="Times New Roman" w:cs="Times New Roman"/>
      <w:sz w:val="24"/>
      <w:szCs w:val="24"/>
      <w:lang w:val="zh-CN"/>
    </w:rPr>
  </w:style>
  <w:style w:type="paragraph" w:customStyle="1" w:styleId="430">
    <w:name w:val="p2"/>
    <w:basedOn w:val="1"/>
    <w:qFormat/>
    <w:uiPriority w:val="0"/>
    <w:pPr>
      <w:widowControl/>
      <w:spacing w:before="100" w:beforeAutospacing="1" w:after="100" w:afterAutospacing="1"/>
      <w:ind w:firstLine="0" w:firstLineChars="0"/>
      <w:jc w:val="left"/>
    </w:pPr>
    <w:rPr>
      <w:rFonts w:ascii="Times New Roman" w:hAnsi="Times New Roman" w:eastAsia="Times New Roman" w:cs="Times New Roman"/>
      <w:sz w:val="24"/>
      <w:szCs w:val="24"/>
      <w:lang w:val="zh-CN"/>
    </w:rPr>
  </w:style>
  <w:style w:type="paragraph" w:customStyle="1" w:styleId="431">
    <w:name w:val="p3"/>
    <w:basedOn w:val="1"/>
    <w:qFormat/>
    <w:uiPriority w:val="0"/>
    <w:pPr>
      <w:widowControl/>
      <w:spacing w:before="100" w:beforeAutospacing="1" w:after="100" w:afterAutospacing="1"/>
      <w:ind w:firstLine="0" w:firstLineChars="0"/>
      <w:jc w:val="left"/>
    </w:pPr>
    <w:rPr>
      <w:rFonts w:ascii="Times New Roman" w:hAnsi="Times New Roman" w:eastAsia="Times New Roman" w:cs="Times New Roman"/>
      <w:sz w:val="24"/>
      <w:szCs w:val="24"/>
      <w:lang w:val="zh-CN"/>
    </w:rPr>
  </w:style>
  <w:style w:type="character" w:customStyle="1" w:styleId="432">
    <w:name w:val="s1"/>
    <w:basedOn w:val="232"/>
    <w:qFormat/>
    <w:uiPriority w:val="0"/>
  </w:style>
  <w:style w:type="character" w:customStyle="1" w:styleId="433">
    <w:name w:val="apple-converted-space"/>
    <w:basedOn w:val="232"/>
    <w:qFormat/>
    <w:uiPriority w:val="0"/>
  </w:style>
  <w:style w:type="character" w:customStyle="1" w:styleId="434">
    <w:name w:val="s2"/>
    <w:basedOn w:val="232"/>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C:\Users\eaglet\Downloads\请示报告.郑海山dump.dotx</Template>
  <Pages>4</Pages>
  <Words>949</Words>
  <Characters>1008</Characters>
  <Lines>5</Lines>
  <Paragraphs>1</Paragraphs>
  <TotalTime>9</TotalTime>
  <ScaleCrop>false</ScaleCrop>
  <LinksUpToDate>false</LinksUpToDate>
  <CharactersWithSpaces>1049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2025-05-23T20:14:00Z</dcterms:created>
  <dc:creator>Microsoft Office User</dc:creator>
  <cp:lastModifiedBy>九思お</cp:lastModifiedBy>
  <dcterms:modified xsi:type="dcterms:W3CDTF">2026-05-06T12:22:59Z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eyJoZGlkIjoiMzEwNTM5NzYwMDRjMzkwZTVkZjY2ODkwMGIxNGU0OTUiLCJ1c2VySWQiOiIxMjU1MDg1ODMyIn0=</vt:lpwstr>
  </property>
  <property fmtid="{D5CDD505-2E9C-101B-9397-08002B2CF9AE}" pid="3" name="KSOProductBuildVer">
    <vt:lpwstr>2052-12.1.0.25865</vt:lpwstr>
  </property>
  <property fmtid="{D5CDD505-2E9C-101B-9397-08002B2CF9AE}" pid="4" name="ICV">
    <vt:lpwstr>7A95D05E6C3B4CBB8F241CD591C1F79E_13</vt:lpwstr>
  </property>
</Properties>
</file>